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31" w:type="dxa"/>
        <w:tblInd w:w="108" w:type="dxa"/>
        <w:tblLayout w:type="fixed"/>
        <w:tblLook w:val="04A0" w:firstRow="1" w:lastRow="0" w:firstColumn="1" w:lastColumn="0" w:noHBand="0" w:noVBand="1"/>
      </w:tblPr>
      <w:tblGrid>
        <w:gridCol w:w="8931"/>
      </w:tblGrid>
      <w:tr w:rsidR="00093310" w:rsidTr="003B2F47">
        <w:trPr>
          <w:trHeight w:val="1004"/>
        </w:trPr>
        <w:tc>
          <w:tcPr>
            <w:tcW w:w="8931" w:type="dxa"/>
            <w:tcBorders>
              <w:top w:val="nil"/>
              <w:left w:val="nil"/>
              <w:bottom w:val="nil"/>
              <w:right w:val="nil"/>
            </w:tcBorders>
          </w:tcPr>
          <w:p w:rsidR="00093310" w:rsidRDefault="001A45B3" w:rsidP="001A45B3">
            <w:pPr>
              <w:pStyle w:val="Heading1"/>
              <w:spacing w:before="0" w:after="0" w:line="276" w:lineRule="auto"/>
              <w:rPr>
                <w:rFonts w:ascii="Times New Roman" w:hAnsi="Times New Roman" w:cs="Times New Roman"/>
                <w:b w:val="0"/>
                <w:sz w:val="26"/>
                <w:szCs w:val="26"/>
              </w:rPr>
            </w:pPr>
            <w:r>
              <w:rPr>
                <w:rFonts w:ascii="Times New Roman" w:eastAsia="Times New Roman" w:hAnsi="Times New Roman" w:cs="Times New Roman"/>
                <w:b w:val="0"/>
                <w:sz w:val="26"/>
                <w:szCs w:val="26"/>
                <w:lang w:eastAsia="en-US"/>
              </w:rPr>
              <w:t>PHÒNG GD&amp;ĐT</w:t>
            </w:r>
            <w:r>
              <w:rPr>
                <w:rFonts w:ascii="Times New Roman" w:hAnsi="Times New Roman" w:cs="Times New Roman"/>
                <w:b w:val="0"/>
                <w:sz w:val="26"/>
                <w:szCs w:val="26"/>
              </w:rPr>
              <w:t xml:space="preserve"> TX ĐÔNG TRIỀU</w:t>
            </w:r>
          </w:p>
          <w:p w:rsidR="00093310" w:rsidRDefault="001A45B3" w:rsidP="001A45B3">
            <w:pPr>
              <w:spacing w:line="276" w:lineRule="auto"/>
              <w:rPr>
                <w:rFonts w:ascii="Times New Roman" w:hAnsi="Times New Roman" w:cs="Times New Roman"/>
                <w:b/>
                <w:sz w:val="26"/>
                <w:szCs w:val="26"/>
              </w:rPr>
            </w:pPr>
            <w:r>
              <w:rPr>
                <w:rFonts w:ascii="Times New Roman" w:hAnsi="Times New Roman" w:cs="Times New Roman"/>
                <w:b/>
                <w:sz w:val="26"/>
                <w:szCs w:val="26"/>
              </w:rPr>
              <w:t>TRƯỜNG THCS NGUYỄN HUỆ</w:t>
            </w:r>
          </w:p>
          <w:p w:rsidR="00093310" w:rsidRDefault="001A45B3">
            <w:pPr>
              <w:spacing w:line="276" w:lineRule="auto"/>
              <w:rPr>
                <w:rFonts w:ascii="Times New Roman" w:hAnsi="Times New Roman" w:cs="Times New Roman"/>
                <w:b/>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58240" behindDoc="0" locked="0" layoutInCell="1" allowOverlap="1">
                      <wp:simplePos x="0" y="0"/>
                      <wp:positionH relativeFrom="column">
                        <wp:posOffset>833755</wp:posOffset>
                      </wp:positionH>
                      <wp:positionV relativeFrom="paragraph">
                        <wp:posOffset>-5715</wp:posOffset>
                      </wp:positionV>
                      <wp:extent cx="1115695" cy="0"/>
                      <wp:effectExtent l="0" t="4445" r="0" b="508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5695" cy="0"/>
                              </a:xfrm>
                              <a:prstGeom prst="line">
                                <a:avLst/>
                              </a:prstGeom>
                              <a:noFill/>
                              <a:ln w="9525">
                                <a:solidFill>
                                  <a:srgbClr val="000000"/>
                                </a:solidFill>
                                <a:round/>
                              </a:ln>
                            </wps:spPr>
                            <wps:bodyPr/>
                          </wps:wsp>
                        </a:graphicData>
                      </a:graphic>
                    </wp:anchor>
                  </w:drawing>
                </mc:Choice>
                <mc:Fallback>
                  <w:pict>
                    <v:line w14:anchorId="674CC600" id="Straight Connector 4"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5.65pt,-.45pt" to="15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"/>
                  </w:pict>
                </mc:Fallback>
              </mc:AlternateContent>
            </w:r>
          </w:p>
        </w:tc>
      </w:tr>
    </w:tbl>
    <w:p w:rsidR="00093310" w:rsidRDefault="00093310">
      <w:pPr>
        <w:rPr>
          <w:rFonts w:ascii="Times New Roman" w:hAnsi="Times New Roman" w:cs="Times New Roman"/>
          <w:b/>
          <w:bCs/>
          <w:sz w:val="28"/>
          <w:szCs w:val="28"/>
          <w:lang w:val="vi-VN"/>
        </w:rPr>
      </w:pPr>
    </w:p>
    <w:p w:rsidR="00B2060D" w:rsidRDefault="001A45B3" w:rsidP="00B2060D">
      <w:pPr>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ĐỀ CƯƠNG ÔN TẬ</w:t>
      </w:r>
      <w:r w:rsidR="009A1410">
        <w:rPr>
          <w:rFonts w:ascii="Times New Roman" w:hAnsi="Times New Roman" w:cs="Times New Roman"/>
          <w:b/>
          <w:bCs/>
          <w:sz w:val="26"/>
          <w:szCs w:val="26"/>
          <w:lang w:val="vi-VN"/>
        </w:rPr>
        <w:t xml:space="preserve">P </w:t>
      </w:r>
      <w:r w:rsidR="009A1410">
        <w:rPr>
          <w:rFonts w:ascii="Times New Roman" w:hAnsi="Times New Roman" w:cs="Times New Roman"/>
          <w:b/>
          <w:bCs/>
          <w:sz w:val="26"/>
          <w:szCs w:val="26"/>
        </w:rPr>
        <w:t>G</w:t>
      </w:r>
      <w:r w:rsidR="009A1410">
        <w:rPr>
          <w:rFonts w:ascii="Times New Roman" w:hAnsi="Times New Roman" w:cs="Times New Roman"/>
          <w:b/>
          <w:bCs/>
          <w:sz w:val="26"/>
          <w:szCs w:val="26"/>
          <w:lang w:val="vi-VN"/>
        </w:rPr>
        <w:t>I</w:t>
      </w:r>
      <w:r w:rsidR="009A1410">
        <w:rPr>
          <w:rFonts w:ascii="Times New Roman" w:hAnsi="Times New Roman" w:cs="Times New Roman"/>
          <w:b/>
          <w:bCs/>
          <w:sz w:val="26"/>
          <w:szCs w:val="26"/>
        </w:rPr>
        <w:t>ỮA</w:t>
      </w:r>
      <w:r>
        <w:rPr>
          <w:rFonts w:ascii="Times New Roman" w:hAnsi="Times New Roman" w:cs="Times New Roman"/>
          <w:b/>
          <w:bCs/>
          <w:sz w:val="26"/>
          <w:szCs w:val="26"/>
          <w:lang w:val="vi-VN"/>
        </w:rPr>
        <w:t xml:space="preserve"> HỌC KÌ I</w:t>
      </w:r>
      <w:r w:rsidR="00B2060D">
        <w:rPr>
          <w:rFonts w:ascii="Times New Roman" w:hAnsi="Times New Roman" w:cs="Times New Roman"/>
          <w:b/>
          <w:bCs/>
          <w:sz w:val="26"/>
          <w:szCs w:val="26"/>
          <w:lang w:val="vi-VN"/>
        </w:rPr>
        <w:t>I</w:t>
      </w:r>
    </w:p>
    <w:p w:rsidR="00093310" w:rsidRDefault="00093310">
      <w:pPr>
        <w:jc w:val="center"/>
        <w:rPr>
          <w:rFonts w:ascii="Times New Roman" w:hAnsi="Times New Roman" w:cs="Times New Roman"/>
          <w:b/>
          <w:bCs/>
          <w:sz w:val="26"/>
          <w:szCs w:val="26"/>
          <w:lang w:val="vi-VN"/>
        </w:rPr>
      </w:pPr>
    </w:p>
    <w:p w:rsidR="00093310" w:rsidRDefault="001A45B3">
      <w:pPr>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NĂM HỌC 2023-2024</w:t>
      </w:r>
    </w:p>
    <w:p w:rsidR="00093310" w:rsidRDefault="001A45B3">
      <w:pPr>
        <w:ind w:left="70"/>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 xml:space="preserve">MÔN: </w:t>
      </w:r>
      <w:r>
        <w:rPr>
          <w:rFonts w:ascii="Times New Roman" w:hAnsi="Times New Roman" w:cs="Times New Roman"/>
          <w:b/>
          <w:bCs/>
          <w:sz w:val="26"/>
          <w:szCs w:val="26"/>
        </w:rPr>
        <w:t>GDCD</w:t>
      </w:r>
      <w:r>
        <w:rPr>
          <w:rFonts w:ascii="Times New Roman" w:hAnsi="Times New Roman" w:cs="Times New Roman"/>
          <w:b/>
          <w:bCs/>
          <w:sz w:val="26"/>
          <w:szCs w:val="26"/>
          <w:lang w:val="vi-VN"/>
        </w:rPr>
        <w:t xml:space="preserve"> 6</w:t>
      </w:r>
    </w:p>
    <w:p w:rsidR="00093310" w:rsidRDefault="00425E0A" w:rsidP="00425E0A">
      <w:pPr>
        <w:ind w:left="70"/>
        <w:rPr>
          <w:rFonts w:ascii="Times New Roman" w:hAnsi="Times New Roman" w:cs="Times New Roman"/>
          <w:b/>
          <w:bCs/>
          <w:sz w:val="26"/>
          <w:szCs w:val="26"/>
        </w:rPr>
      </w:pPr>
      <w:r>
        <w:rPr>
          <w:rFonts w:ascii="Times New Roman" w:hAnsi="Times New Roman" w:cs="Times New Roman"/>
          <w:b/>
          <w:bCs/>
          <w:sz w:val="26"/>
          <w:szCs w:val="26"/>
        </w:rPr>
        <w:t>A.Lý Thuyết</w:t>
      </w:r>
      <w:r w:rsidR="0020039C">
        <w:rPr>
          <w:rFonts w:ascii="Times New Roman" w:hAnsi="Times New Roman" w:cs="Times New Roman"/>
          <w:b/>
          <w:bCs/>
          <w:sz w:val="26"/>
          <w:szCs w:val="26"/>
        </w:rPr>
        <w:t xml:space="preserve">: Trắc nghiệm: </w:t>
      </w:r>
    </w:p>
    <w:p w:rsidR="00163BFD" w:rsidRPr="00163BFD" w:rsidRDefault="00163BFD" w:rsidP="00163BFD">
      <w:pPr>
        <w:rPr>
          <w:rFonts w:ascii="Times New Roman" w:hAnsi="Times New Roman" w:cs="Times New Roman"/>
          <w:bCs/>
          <w:sz w:val="26"/>
          <w:szCs w:val="26"/>
        </w:rPr>
      </w:pPr>
      <w:r w:rsidRPr="00163BFD">
        <w:rPr>
          <w:rFonts w:ascii="Times New Roman" w:hAnsi="Times New Roman" w:cs="Times New Roman"/>
          <w:bCs/>
          <w:sz w:val="26"/>
          <w:szCs w:val="26"/>
        </w:rPr>
        <w:t>1. Ứng phó với tình huống nguy hiểm.</w:t>
      </w:r>
    </w:p>
    <w:p w:rsidR="00163BFD" w:rsidRPr="00163BFD" w:rsidRDefault="00163BFD" w:rsidP="00163BFD">
      <w:pPr>
        <w:rPr>
          <w:rFonts w:ascii="Times New Roman" w:hAnsi="Times New Roman" w:cs="Times New Roman"/>
          <w:bCs/>
          <w:sz w:val="26"/>
          <w:szCs w:val="26"/>
        </w:rPr>
      </w:pPr>
      <w:r w:rsidRPr="00163BFD">
        <w:rPr>
          <w:rFonts w:ascii="Times New Roman" w:hAnsi="Times New Roman" w:cs="Times New Roman"/>
          <w:bCs/>
          <w:sz w:val="26"/>
          <w:szCs w:val="26"/>
        </w:rPr>
        <w:t>2. Tiết kiệm</w:t>
      </w:r>
    </w:p>
    <w:p w:rsidR="004A3733" w:rsidRPr="00163BFD" w:rsidRDefault="00163BFD" w:rsidP="00163BFD">
      <w:pPr>
        <w:rPr>
          <w:rFonts w:ascii="Times New Roman" w:hAnsi="Times New Roman" w:cs="Times New Roman"/>
          <w:bCs/>
          <w:sz w:val="26"/>
          <w:szCs w:val="26"/>
        </w:rPr>
      </w:pPr>
      <w:r w:rsidRPr="00163BFD">
        <w:rPr>
          <w:rFonts w:ascii="Times New Roman" w:hAnsi="Times New Roman" w:cs="Times New Roman"/>
          <w:bCs/>
          <w:sz w:val="26"/>
          <w:szCs w:val="26"/>
        </w:rPr>
        <w:t>3. Công dân nước Cộng hoà xã hội chủ nghĩa Việt Nam</w:t>
      </w:r>
    </w:p>
    <w:p w:rsidR="00425E0A" w:rsidRDefault="0020039C" w:rsidP="00425E0A">
      <w:pPr>
        <w:ind w:left="70"/>
        <w:rPr>
          <w:rFonts w:ascii="Times New Roman" w:hAnsi="Times New Roman" w:cs="Times New Roman"/>
          <w:b/>
          <w:bCs/>
          <w:sz w:val="26"/>
          <w:szCs w:val="26"/>
        </w:rPr>
      </w:pPr>
      <w:r>
        <w:rPr>
          <w:rFonts w:ascii="Times New Roman" w:hAnsi="Times New Roman" w:cs="Times New Roman"/>
          <w:b/>
          <w:bCs/>
          <w:sz w:val="26"/>
          <w:szCs w:val="26"/>
        </w:rPr>
        <w:t xml:space="preserve">B. Luyện tập:Tình huống. </w:t>
      </w:r>
    </w:p>
    <w:p w:rsidR="00E22840" w:rsidRPr="003B67A9" w:rsidRDefault="00E22840" w:rsidP="00E22840">
      <w:pPr>
        <w:jc w:val="both"/>
        <w:rPr>
          <w:rFonts w:ascii="Times New Roman" w:eastAsia="Times New Roman" w:hAnsi="Times New Roman" w:cs="Times New Roman"/>
          <w:sz w:val="28"/>
          <w:szCs w:val="28"/>
        </w:rPr>
      </w:pPr>
      <w:r>
        <w:rPr>
          <w:rFonts w:ascii="Times New Roman" w:eastAsia="Times New Roman" w:hAnsi="Times New Roman" w:cs="Times New Roman"/>
          <w:b/>
          <w:iCs/>
          <w:sz w:val="28"/>
          <w:szCs w:val="28"/>
          <w:lang w:val="vi-VN"/>
        </w:rPr>
        <w:t xml:space="preserve">Câu </w:t>
      </w:r>
      <w:r>
        <w:rPr>
          <w:rFonts w:ascii="Times New Roman" w:eastAsia="Times New Roman" w:hAnsi="Times New Roman" w:cs="Times New Roman"/>
          <w:b/>
          <w:iCs/>
          <w:sz w:val="28"/>
          <w:szCs w:val="28"/>
        </w:rPr>
        <w:t>1</w:t>
      </w:r>
      <w:r>
        <w:rPr>
          <w:rFonts w:ascii="Times New Roman" w:eastAsia="Times New Roman" w:hAnsi="Times New Roman" w:cs="Times New Roman"/>
          <w:i/>
          <w:iCs/>
          <w:sz w:val="28"/>
          <w:szCs w:val="28"/>
        </w:rPr>
        <w:t>(3,0 điểm)</w:t>
      </w:r>
      <w:r>
        <w:rPr>
          <w:rFonts w:ascii="Times New Roman" w:eastAsia="Times New Roman" w:hAnsi="Times New Roman" w:cs="Times New Roman"/>
          <w:sz w:val="28"/>
          <w:szCs w:val="28"/>
        </w:rPr>
        <w:t>:</w:t>
      </w:r>
    </w:p>
    <w:p w:rsidR="00E22840" w:rsidRDefault="00E22840" w:rsidP="00E22840">
      <w:pPr>
        <w:ind w:firstLine="720"/>
        <w:jc w:val="both"/>
        <w:rPr>
          <w:rFonts w:ascii="Times New Roman" w:eastAsia="Times New Roman" w:hAnsi="Times New Roman" w:cs="Times New Roman"/>
          <w:iCs/>
          <w:sz w:val="28"/>
          <w:szCs w:val="28"/>
          <w:lang w:val="vi-VN"/>
        </w:rPr>
      </w:pPr>
      <w:r>
        <w:rPr>
          <w:rFonts w:ascii="Times New Roman" w:eastAsia="Times New Roman" w:hAnsi="Times New Roman" w:cs="Times New Roman"/>
          <w:iCs/>
          <w:sz w:val="28"/>
          <w:szCs w:val="28"/>
          <w:lang w:val="vi-VN"/>
        </w:rPr>
        <w:t xml:space="preserve">Tình huống: </w:t>
      </w:r>
      <w:r>
        <w:rPr>
          <w:rFonts w:ascii="Times New Roman" w:eastAsia="Times New Roman" w:hAnsi="Times New Roman" w:cs="Times New Roman"/>
          <w:iCs/>
          <w:sz w:val="28"/>
          <w:szCs w:val="28"/>
        </w:rPr>
        <w:t>T luôn nhận mình là người tiết kiệm, khi có hàng giá rẻ bạn ấy mua rất nhiều mặc dù đó là hàng không rõ nguồn gốc, xuất xứ.</w:t>
      </w:r>
    </w:p>
    <w:p w:rsidR="00E22840" w:rsidRDefault="00E22840" w:rsidP="00E22840">
      <w:pPr>
        <w:ind w:firstLine="720"/>
        <w:jc w:val="both"/>
        <w:rPr>
          <w:rFonts w:ascii="Times New Roman" w:eastAsia="Times New Roman" w:hAnsi="Times New Roman" w:cs="Times New Roman"/>
          <w:iCs/>
          <w:sz w:val="28"/>
          <w:szCs w:val="28"/>
        </w:rPr>
      </w:pPr>
      <w:r>
        <w:rPr>
          <w:rFonts w:ascii="Times New Roman" w:eastAsia="Times New Roman" w:hAnsi="Times New Roman" w:cs="Times New Roman"/>
          <w:b/>
          <w:iCs/>
          <w:sz w:val="28"/>
          <w:szCs w:val="28"/>
          <w:lang w:val="vi-VN"/>
        </w:rPr>
        <w:t>Câu hỏi</w:t>
      </w:r>
      <w:r>
        <w:rPr>
          <w:rFonts w:ascii="Times New Roman" w:eastAsia="Times New Roman" w:hAnsi="Times New Roman" w:cs="Times New Roman"/>
          <w:iCs/>
          <w:sz w:val="28"/>
          <w:szCs w:val="28"/>
          <w:lang w:val="vi-VN"/>
        </w:rPr>
        <w:t xml:space="preserve"> :</w:t>
      </w:r>
    </w:p>
    <w:p w:rsidR="00E22840" w:rsidRDefault="00E22840" w:rsidP="00E22840">
      <w:pPr>
        <w:ind w:firstLine="720"/>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a. Em có đồng tình với cách tiết kiệm của T không? Vì sao?</w:t>
      </w:r>
    </w:p>
    <w:p w:rsidR="00425E0A" w:rsidRPr="00E22840" w:rsidRDefault="00E22840" w:rsidP="00E22840">
      <w:pPr>
        <w:ind w:firstLine="720"/>
        <w:jc w:val="both"/>
        <w:rPr>
          <w:rFonts w:ascii="Times New Roman" w:eastAsia="Times New Roman" w:hAnsi="Times New Roman" w:cs="Times New Roman"/>
          <w:iCs/>
          <w:sz w:val="28"/>
          <w:szCs w:val="28"/>
        </w:rPr>
      </w:pPr>
      <w:r>
        <w:rPr>
          <w:rFonts w:ascii="Times New Roman" w:eastAsia="Times New Roman" w:hAnsi="Times New Roman" w:cs="Times New Roman"/>
          <w:iCs/>
          <w:sz w:val="28"/>
          <w:szCs w:val="28"/>
        </w:rPr>
        <w:t>b. Nếu là em, em sẽ tiết kiệm như thế nào?</w:t>
      </w:r>
    </w:p>
    <w:p w:rsidR="004A3733" w:rsidRPr="004A3733" w:rsidRDefault="004A3733" w:rsidP="004A3733">
      <w:pPr>
        <w:jc w:val="both"/>
        <w:rPr>
          <w:rFonts w:ascii="Times New Roman" w:hAnsi="Times New Roman" w:cs="Times New Roman"/>
          <w:b/>
          <w:sz w:val="28"/>
          <w:szCs w:val="28"/>
          <w:lang w:val="vi-VN"/>
        </w:rPr>
      </w:pPr>
      <w:r w:rsidRPr="004A3733">
        <w:rPr>
          <w:rFonts w:ascii="Times New Roman" w:hAnsi="Times New Roman" w:cs="Times New Roman"/>
          <w:b/>
          <w:sz w:val="28"/>
          <w:szCs w:val="28"/>
          <w:lang w:val="vi-VN"/>
        </w:rPr>
        <w:t>Câu</w:t>
      </w:r>
      <w:r w:rsidR="00E22840">
        <w:rPr>
          <w:rFonts w:ascii="Times New Roman" w:hAnsi="Times New Roman" w:cs="Times New Roman"/>
          <w:b/>
          <w:sz w:val="28"/>
          <w:szCs w:val="28"/>
          <w:lang w:val="vi-VN"/>
        </w:rPr>
        <w:t xml:space="preserve"> 2</w:t>
      </w:r>
      <w:r w:rsidRPr="004A3733">
        <w:rPr>
          <w:rFonts w:ascii="Times New Roman" w:hAnsi="Times New Roman" w:cs="Times New Roman"/>
          <w:b/>
          <w:sz w:val="28"/>
          <w:szCs w:val="28"/>
          <w:lang w:val="vi-VN"/>
        </w:rPr>
        <w:t xml:space="preserve">. </w:t>
      </w:r>
      <w:r w:rsidRPr="004A3733">
        <w:rPr>
          <w:rFonts w:ascii="Times New Roman" w:hAnsi="Times New Roman" w:cs="Times New Roman"/>
          <w:b/>
          <w:bCs/>
          <w:sz w:val="28"/>
          <w:szCs w:val="28"/>
          <w:lang w:val="vi-VN"/>
        </w:rPr>
        <w:t>Tình huống.</w:t>
      </w:r>
    </w:p>
    <w:p w:rsidR="004A3733" w:rsidRPr="004A3733" w:rsidRDefault="004A3733" w:rsidP="004A3733">
      <w:pPr>
        <w:ind w:right="48" w:firstLine="720"/>
        <w:jc w:val="both"/>
        <w:rPr>
          <w:rFonts w:ascii="Times New Roman" w:eastAsia="Times New Roman" w:hAnsi="Times New Roman" w:cs="Times New Roman"/>
          <w:bCs/>
          <w:iCs/>
          <w:sz w:val="28"/>
          <w:szCs w:val="28"/>
          <w:shd w:val="clear" w:color="auto" w:fill="FFFFFF"/>
          <w:lang w:val="pl-PL"/>
        </w:rPr>
      </w:pPr>
      <w:r w:rsidRPr="004A3733">
        <w:rPr>
          <w:rFonts w:ascii="Times New Roman" w:eastAsia="Times New Roman" w:hAnsi="Times New Roman" w:cs="Times New Roman"/>
          <w:bCs/>
          <w:iCs/>
          <w:sz w:val="28"/>
          <w:szCs w:val="28"/>
          <w:shd w:val="clear" w:color="auto" w:fill="FFFFFF"/>
          <w:lang w:val="pl-PL"/>
        </w:rPr>
        <w:t>Nhà Hoa và nhà bác Hải ở cùng chung cư và chung nhau hành lang. Khi đang ngồi chơi trong nhà thì Hoa phát hiện khói đen bay ra từ đám cháy nhà bác Hải. Hoa vội chạy tới cầu thang máy để nhanh chóng thoát khỏi đám cháy.</w:t>
      </w:r>
    </w:p>
    <w:p w:rsidR="004A3733" w:rsidRPr="004A3733" w:rsidRDefault="004A3733" w:rsidP="004A3733">
      <w:pPr>
        <w:shd w:val="clear" w:color="auto" w:fill="FFFFFF"/>
        <w:jc w:val="both"/>
        <w:rPr>
          <w:rFonts w:ascii="Times New Roman" w:eastAsia="Times New Roman" w:hAnsi="Times New Roman" w:cs="Times New Roman"/>
          <w:b/>
          <w:sz w:val="28"/>
          <w:szCs w:val="28"/>
          <w:shd w:val="clear" w:color="auto" w:fill="FFFFFF"/>
          <w:lang w:val="pl-PL"/>
        </w:rPr>
      </w:pPr>
      <w:r w:rsidRPr="004A3733">
        <w:rPr>
          <w:rFonts w:ascii="Times New Roman" w:eastAsia="Times New Roman" w:hAnsi="Times New Roman" w:cs="Times New Roman"/>
          <w:b/>
          <w:i/>
          <w:iCs/>
          <w:sz w:val="28"/>
          <w:szCs w:val="28"/>
          <w:shd w:val="clear" w:color="auto" w:fill="FFFFFF"/>
          <w:lang w:val="pl-PL" w:bidi="ar"/>
        </w:rPr>
        <w:t>Câu hỏi:</w:t>
      </w:r>
    </w:p>
    <w:p w:rsidR="004A3733" w:rsidRPr="004A3733" w:rsidRDefault="004A3733" w:rsidP="004A3733">
      <w:pPr>
        <w:ind w:right="48" w:firstLine="720"/>
        <w:jc w:val="both"/>
        <w:rPr>
          <w:rFonts w:ascii="Times New Roman" w:eastAsia="Times New Roman" w:hAnsi="Times New Roman" w:cs="Times New Roman"/>
          <w:bCs/>
          <w:iCs/>
          <w:sz w:val="28"/>
          <w:szCs w:val="28"/>
          <w:shd w:val="clear" w:color="auto" w:fill="FFFFFF"/>
          <w:lang w:val="pl-PL"/>
        </w:rPr>
      </w:pPr>
      <w:r w:rsidRPr="004A3733">
        <w:rPr>
          <w:rFonts w:ascii="Times New Roman" w:eastAsia="Times New Roman" w:hAnsi="Times New Roman" w:cs="Times New Roman"/>
          <w:bCs/>
          <w:iCs/>
          <w:sz w:val="28"/>
          <w:szCs w:val="28"/>
          <w:shd w:val="clear" w:color="auto" w:fill="FFFFFF"/>
          <w:lang w:val="pl-PL"/>
        </w:rPr>
        <w:t xml:space="preserve">a. Em có nhận xét gì về cách ứng phó với tình huống trên của Hoa ? </w:t>
      </w:r>
    </w:p>
    <w:p w:rsidR="004A3733" w:rsidRPr="004A3733" w:rsidRDefault="004A3733" w:rsidP="004A3733">
      <w:pPr>
        <w:ind w:right="48" w:firstLine="720"/>
        <w:jc w:val="both"/>
        <w:rPr>
          <w:rFonts w:ascii="Times New Roman" w:eastAsia="Times New Roman" w:hAnsi="Times New Roman" w:cs="Times New Roman"/>
          <w:bCs/>
          <w:iCs/>
          <w:sz w:val="28"/>
          <w:szCs w:val="28"/>
          <w:shd w:val="clear" w:color="auto" w:fill="FFFFFF"/>
          <w:lang w:val="pl-PL"/>
        </w:rPr>
      </w:pPr>
      <w:r w:rsidRPr="004A3733">
        <w:rPr>
          <w:rFonts w:ascii="Times New Roman" w:eastAsia="Times New Roman" w:hAnsi="Times New Roman" w:cs="Times New Roman"/>
          <w:bCs/>
          <w:iCs/>
          <w:sz w:val="28"/>
          <w:szCs w:val="28"/>
          <w:shd w:val="clear" w:color="auto" w:fill="FFFFFF"/>
          <w:lang w:val="pl-PL"/>
        </w:rPr>
        <w:t>b. Nếu là Hoa, em sẽ ứng phó như thế nào trong tình huống trên ?</w:t>
      </w:r>
    </w:p>
    <w:p w:rsidR="004A3733" w:rsidRPr="00FB59C8" w:rsidRDefault="004A3733" w:rsidP="004A3733">
      <w:pPr>
        <w:jc w:val="both"/>
        <w:rPr>
          <w:b/>
          <w:sz w:val="28"/>
          <w:szCs w:val="28"/>
          <w:lang w:val="pt-BR"/>
        </w:rPr>
      </w:pPr>
    </w:p>
    <w:p w:rsidR="00425E0A" w:rsidRDefault="00425E0A" w:rsidP="00425E0A">
      <w:pPr>
        <w:ind w:left="70"/>
        <w:rPr>
          <w:rFonts w:ascii="Times New Roman" w:hAnsi="Times New Roman" w:cs="Times New Roman"/>
          <w:b/>
          <w:bCs/>
          <w:sz w:val="26"/>
          <w:szCs w:val="26"/>
        </w:rPr>
      </w:pPr>
    </w:p>
    <w:tbl>
      <w:tblPr>
        <w:tblW w:w="0" w:type="auto"/>
        <w:tblInd w:w="250" w:type="dxa"/>
        <w:tblLook w:val="04A0" w:firstRow="1" w:lastRow="0" w:firstColumn="1" w:lastColumn="0" w:noHBand="0" w:noVBand="1"/>
      </w:tblPr>
      <w:tblGrid>
        <w:gridCol w:w="4394"/>
        <w:gridCol w:w="4440"/>
      </w:tblGrid>
      <w:tr w:rsidR="00A238A2" w:rsidTr="00D26984">
        <w:trPr>
          <w:trHeight w:val="1489"/>
        </w:trPr>
        <w:tc>
          <w:tcPr>
            <w:tcW w:w="4394" w:type="dxa"/>
            <w:shd w:val="clear" w:color="auto" w:fill="auto"/>
          </w:tcPr>
          <w:p w:rsidR="00A238A2" w:rsidRDefault="00A238A2" w:rsidP="00D26984">
            <w:pPr>
              <w:spacing w:line="276" w:lineRule="auto"/>
              <w:jc w:val="center"/>
              <w:rPr>
                <w:rFonts w:ascii="Times New Roman" w:eastAsia="SimSun" w:hAnsi="Times New Roman" w:cs="Times New Roman"/>
                <w:b/>
                <w:bCs/>
                <w:sz w:val="28"/>
                <w:szCs w:val="28"/>
              </w:rPr>
            </w:pPr>
          </w:p>
          <w:p w:rsidR="00A238A2" w:rsidRDefault="00A238A2" w:rsidP="00D26984">
            <w:pPr>
              <w:spacing w:line="276" w:lineRule="auto"/>
              <w:jc w:val="center"/>
              <w:rPr>
                <w:rFonts w:ascii="Times New Roman" w:eastAsia="SimSun" w:hAnsi="Times New Roman" w:cs="Times New Roman"/>
                <w:b/>
                <w:bCs/>
                <w:sz w:val="28"/>
                <w:szCs w:val="28"/>
              </w:rPr>
            </w:pPr>
            <w:r>
              <w:rPr>
                <w:rFonts w:ascii="Times New Roman" w:eastAsia="SimSun" w:hAnsi="Times New Roman" w:cs="Times New Roman"/>
                <w:b/>
                <w:bCs/>
                <w:sz w:val="28"/>
                <w:szCs w:val="28"/>
              </w:rPr>
              <w:t>TỔ TRƯỞNG CHUYÊN MÔN</w:t>
            </w:r>
          </w:p>
          <w:p w:rsidR="00A238A2" w:rsidRDefault="00A238A2" w:rsidP="00D26984">
            <w:pPr>
              <w:widowControl w:val="0"/>
              <w:tabs>
                <w:tab w:val="center" w:pos="5021"/>
              </w:tabs>
              <w:spacing w:line="276" w:lineRule="auto"/>
              <w:rPr>
                <w:rFonts w:ascii="Times New Roman" w:eastAsia="Courier New" w:hAnsi="Times New Roman" w:cs="Times New Roman"/>
                <w:b/>
                <w:color w:val="000000"/>
                <w:sz w:val="28"/>
                <w:szCs w:val="28"/>
                <w:lang w:val="vi-VN" w:eastAsia="vi-VN" w:bidi="vi-VN"/>
              </w:rPr>
            </w:pPr>
          </w:p>
          <w:p w:rsidR="00A238A2" w:rsidRDefault="00A238A2" w:rsidP="00D26984">
            <w:pPr>
              <w:widowControl w:val="0"/>
              <w:tabs>
                <w:tab w:val="center" w:pos="5021"/>
              </w:tabs>
              <w:spacing w:line="276" w:lineRule="auto"/>
              <w:jc w:val="center"/>
              <w:rPr>
                <w:rFonts w:ascii="Times New Roman" w:eastAsia="Courier New" w:hAnsi="Times New Roman" w:cs="Times New Roman"/>
                <w:b/>
                <w:color w:val="000000"/>
                <w:sz w:val="28"/>
                <w:szCs w:val="28"/>
                <w:lang w:eastAsia="vi-VN" w:bidi="vi-VN"/>
              </w:rPr>
            </w:pPr>
            <w:r>
              <w:rPr>
                <w:rFonts w:ascii="Times New Roman" w:eastAsia="Courier New" w:hAnsi="Times New Roman" w:cs="Times New Roman"/>
                <w:b/>
                <w:color w:val="000000"/>
                <w:sz w:val="28"/>
                <w:szCs w:val="28"/>
                <w:lang w:eastAsia="vi-VN" w:bidi="vi-VN"/>
              </w:rPr>
              <w:t>Nguyễn Thị Hậu</w:t>
            </w:r>
          </w:p>
        </w:tc>
        <w:tc>
          <w:tcPr>
            <w:tcW w:w="4440" w:type="dxa"/>
            <w:shd w:val="clear" w:color="auto" w:fill="auto"/>
          </w:tcPr>
          <w:p w:rsidR="00A238A2" w:rsidRDefault="00A238A2" w:rsidP="00D26984">
            <w:pPr>
              <w:widowControl w:val="0"/>
              <w:spacing w:line="276" w:lineRule="auto"/>
              <w:jc w:val="center"/>
              <w:rPr>
                <w:rFonts w:ascii="Times New Roman" w:eastAsia="Courier New" w:hAnsi="Times New Roman" w:cs="Times New Roman"/>
                <w:b/>
                <w:bCs/>
                <w:color w:val="000000"/>
                <w:sz w:val="28"/>
                <w:szCs w:val="28"/>
                <w:lang w:eastAsia="vi-VN" w:bidi="vi-VN"/>
              </w:rPr>
            </w:pPr>
          </w:p>
        </w:tc>
      </w:tr>
    </w:tbl>
    <w:p w:rsidR="00A238A2" w:rsidRDefault="00A238A2" w:rsidP="00A238A2">
      <w:pPr>
        <w:spacing w:line="276" w:lineRule="auto"/>
        <w:jc w:val="center"/>
        <w:rPr>
          <w:rFonts w:ascii="Times New Roman" w:hAnsi="Times New Roman" w:cs="Times New Roman"/>
          <w:b/>
          <w:bCs/>
          <w:sz w:val="28"/>
          <w:szCs w:val="28"/>
        </w:rPr>
      </w:pPr>
    </w:p>
    <w:p w:rsidR="00A238A2" w:rsidRDefault="00A238A2" w:rsidP="00A238A2">
      <w:pPr>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DUYỆT CỦA BAN GIÁM HIỆU</w:t>
      </w:r>
    </w:p>
    <w:p w:rsidR="00A238A2" w:rsidRDefault="00A238A2" w:rsidP="00A238A2">
      <w:pPr>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PHÓ HIỆU TRƯỞNG</w:t>
      </w:r>
    </w:p>
    <w:p w:rsidR="00A238A2" w:rsidRDefault="00A238A2" w:rsidP="00A238A2">
      <w:pPr>
        <w:spacing w:line="276" w:lineRule="auto"/>
        <w:rPr>
          <w:rFonts w:ascii="Times New Roman" w:hAnsi="Times New Roman" w:cs="Times New Roman"/>
          <w:b/>
          <w:bCs/>
          <w:sz w:val="28"/>
          <w:szCs w:val="28"/>
        </w:rPr>
      </w:pPr>
    </w:p>
    <w:p w:rsidR="00A238A2" w:rsidRDefault="00A238A2" w:rsidP="00A238A2">
      <w:pPr>
        <w:spacing w:line="276" w:lineRule="auto"/>
        <w:rPr>
          <w:rFonts w:ascii="Times New Roman" w:hAnsi="Times New Roman" w:cs="Times New Roman"/>
          <w:b/>
          <w:bCs/>
          <w:sz w:val="28"/>
          <w:szCs w:val="28"/>
        </w:rPr>
      </w:pPr>
    </w:p>
    <w:p w:rsidR="00A238A2" w:rsidRPr="00A238A2" w:rsidRDefault="00A238A2" w:rsidP="00A238A2">
      <w:pPr>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Vũ Minh Tân</w:t>
      </w:r>
    </w:p>
    <w:p w:rsidR="00A238A2" w:rsidRDefault="00A238A2" w:rsidP="00425E0A">
      <w:pPr>
        <w:ind w:left="70"/>
        <w:rPr>
          <w:rFonts w:ascii="Times New Roman" w:hAnsi="Times New Roman" w:cs="Times New Roman"/>
          <w:b/>
          <w:bCs/>
          <w:sz w:val="26"/>
          <w:szCs w:val="26"/>
        </w:rPr>
      </w:pPr>
    </w:p>
    <w:p w:rsidR="00A238A2" w:rsidRDefault="00A238A2" w:rsidP="00425E0A">
      <w:pPr>
        <w:ind w:left="70"/>
        <w:rPr>
          <w:rFonts w:ascii="Times New Roman" w:hAnsi="Times New Roman" w:cs="Times New Roman"/>
          <w:b/>
          <w:bCs/>
          <w:sz w:val="26"/>
          <w:szCs w:val="26"/>
        </w:rPr>
      </w:pPr>
    </w:p>
    <w:p w:rsidR="00A238A2" w:rsidRDefault="00A238A2" w:rsidP="00425E0A">
      <w:pPr>
        <w:ind w:left="70"/>
        <w:rPr>
          <w:rFonts w:ascii="Times New Roman" w:hAnsi="Times New Roman" w:cs="Times New Roman"/>
          <w:b/>
          <w:bCs/>
          <w:sz w:val="26"/>
          <w:szCs w:val="26"/>
        </w:rPr>
      </w:pPr>
    </w:p>
    <w:p w:rsidR="00A238A2" w:rsidRDefault="00A238A2" w:rsidP="00425E0A">
      <w:pPr>
        <w:ind w:left="70"/>
        <w:rPr>
          <w:rFonts w:ascii="Times New Roman" w:hAnsi="Times New Roman" w:cs="Times New Roman"/>
          <w:b/>
          <w:bCs/>
          <w:sz w:val="26"/>
          <w:szCs w:val="26"/>
        </w:rPr>
      </w:pPr>
    </w:p>
    <w:p w:rsidR="00A238A2" w:rsidRDefault="00A238A2" w:rsidP="00425E0A">
      <w:pPr>
        <w:ind w:left="70"/>
        <w:rPr>
          <w:rFonts w:ascii="Times New Roman" w:hAnsi="Times New Roman" w:cs="Times New Roman"/>
          <w:b/>
          <w:bCs/>
          <w:sz w:val="26"/>
          <w:szCs w:val="26"/>
        </w:rPr>
      </w:pPr>
    </w:p>
    <w:p w:rsidR="00A238A2" w:rsidRDefault="00A238A2" w:rsidP="00A238A2">
      <w:pPr>
        <w:rPr>
          <w:rFonts w:ascii="Times New Roman" w:hAnsi="Times New Roman" w:cs="Times New Roman"/>
          <w:b/>
          <w:bCs/>
          <w:sz w:val="26"/>
          <w:szCs w:val="26"/>
        </w:rPr>
      </w:pPr>
    </w:p>
    <w:p w:rsidR="00A238A2" w:rsidRDefault="00A238A2" w:rsidP="00425E0A">
      <w:pPr>
        <w:ind w:left="70"/>
        <w:rPr>
          <w:rFonts w:ascii="Times New Roman" w:hAnsi="Times New Roman" w:cs="Times New Roman"/>
          <w:b/>
          <w:bCs/>
          <w:sz w:val="26"/>
          <w:szCs w:val="26"/>
        </w:rPr>
      </w:pPr>
    </w:p>
    <w:tbl>
      <w:tblPr>
        <w:tblW w:w="8931" w:type="dxa"/>
        <w:tblInd w:w="108" w:type="dxa"/>
        <w:tblLayout w:type="fixed"/>
        <w:tblLook w:val="04A0" w:firstRow="1" w:lastRow="0" w:firstColumn="1" w:lastColumn="0" w:noHBand="0" w:noVBand="1"/>
      </w:tblPr>
      <w:tblGrid>
        <w:gridCol w:w="8931"/>
      </w:tblGrid>
      <w:tr w:rsidR="009A1410" w:rsidTr="00BE52BB">
        <w:trPr>
          <w:trHeight w:val="1004"/>
        </w:trPr>
        <w:tc>
          <w:tcPr>
            <w:tcW w:w="8931" w:type="dxa"/>
            <w:tcBorders>
              <w:top w:val="nil"/>
              <w:left w:val="nil"/>
              <w:bottom w:val="nil"/>
              <w:right w:val="nil"/>
            </w:tcBorders>
          </w:tcPr>
          <w:p w:rsidR="009A1410" w:rsidRDefault="009A1410" w:rsidP="00BE52BB">
            <w:pPr>
              <w:pStyle w:val="Heading1"/>
              <w:spacing w:before="0" w:after="0" w:line="276" w:lineRule="auto"/>
              <w:rPr>
                <w:rFonts w:ascii="Times New Roman" w:hAnsi="Times New Roman" w:cs="Times New Roman"/>
                <w:b w:val="0"/>
                <w:sz w:val="26"/>
                <w:szCs w:val="26"/>
              </w:rPr>
            </w:pPr>
            <w:r>
              <w:rPr>
                <w:rFonts w:ascii="Times New Roman" w:eastAsia="Times New Roman" w:hAnsi="Times New Roman" w:cs="Times New Roman"/>
                <w:b w:val="0"/>
                <w:sz w:val="26"/>
                <w:szCs w:val="26"/>
                <w:lang w:eastAsia="en-US"/>
              </w:rPr>
              <w:t>PHÒNG GD&amp;ĐT</w:t>
            </w:r>
            <w:r>
              <w:rPr>
                <w:rFonts w:ascii="Times New Roman" w:hAnsi="Times New Roman" w:cs="Times New Roman"/>
                <w:b w:val="0"/>
                <w:sz w:val="26"/>
                <w:szCs w:val="26"/>
              </w:rPr>
              <w:t xml:space="preserve"> TX ĐÔNG TRIỀU</w:t>
            </w:r>
          </w:p>
          <w:p w:rsidR="009A1410" w:rsidRDefault="009A1410" w:rsidP="00BE52BB">
            <w:pPr>
              <w:spacing w:line="276" w:lineRule="auto"/>
              <w:rPr>
                <w:rFonts w:ascii="Times New Roman" w:hAnsi="Times New Roman" w:cs="Times New Roman"/>
                <w:b/>
                <w:sz w:val="26"/>
                <w:szCs w:val="26"/>
              </w:rPr>
            </w:pPr>
            <w:r>
              <w:rPr>
                <w:rFonts w:ascii="Times New Roman" w:hAnsi="Times New Roman" w:cs="Times New Roman"/>
                <w:b/>
                <w:sz w:val="26"/>
                <w:szCs w:val="26"/>
              </w:rPr>
              <w:t>TRƯỜNG THCS NGUYỄN HUỆ</w:t>
            </w:r>
          </w:p>
          <w:p w:rsidR="009A1410" w:rsidRDefault="009A1410" w:rsidP="00BE52BB">
            <w:pPr>
              <w:spacing w:line="276" w:lineRule="auto"/>
              <w:rPr>
                <w:rFonts w:ascii="Times New Roman" w:hAnsi="Times New Roman" w:cs="Times New Roman"/>
                <w:b/>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60288" behindDoc="0" locked="0" layoutInCell="1" allowOverlap="1" wp14:anchorId="6F3B70E3" wp14:editId="5666A262">
                      <wp:simplePos x="0" y="0"/>
                      <wp:positionH relativeFrom="column">
                        <wp:posOffset>833755</wp:posOffset>
                      </wp:positionH>
                      <wp:positionV relativeFrom="paragraph">
                        <wp:posOffset>-5715</wp:posOffset>
                      </wp:positionV>
                      <wp:extent cx="1115695" cy="0"/>
                      <wp:effectExtent l="0" t="4445" r="0"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5695" cy="0"/>
                              </a:xfrm>
                              <a:prstGeom prst="line">
                                <a:avLst/>
                              </a:prstGeom>
                              <a:noFill/>
                              <a:ln w="9525">
                                <a:solidFill>
                                  <a:srgbClr val="000000"/>
                                </a:solidFill>
                                <a:round/>
                              </a:ln>
                            </wps:spPr>
                            <wps:bodyPr/>
                          </wps:wsp>
                        </a:graphicData>
                      </a:graphic>
                    </wp:anchor>
                  </w:drawing>
                </mc:Choice>
                <mc:Fallback>
                  <w:pict>
                    <v:line w14:anchorId="11037731"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5.65pt,-.45pt" to="15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"/>
                  </w:pict>
                </mc:Fallback>
              </mc:AlternateContent>
            </w:r>
          </w:p>
        </w:tc>
      </w:tr>
    </w:tbl>
    <w:p w:rsidR="009A1410" w:rsidRDefault="009A1410" w:rsidP="009A1410">
      <w:pPr>
        <w:rPr>
          <w:rFonts w:ascii="Times New Roman" w:hAnsi="Times New Roman" w:cs="Times New Roman"/>
          <w:b/>
          <w:bCs/>
          <w:sz w:val="28"/>
          <w:szCs w:val="28"/>
          <w:lang w:val="vi-VN"/>
        </w:rPr>
      </w:pPr>
    </w:p>
    <w:p w:rsidR="009A1410" w:rsidRDefault="009A1410" w:rsidP="009A1410">
      <w:pPr>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 xml:space="preserve">ĐỀ CƯƠNG ÔN TẬP </w:t>
      </w:r>
      <w:r>
        <w:rPr>
          <w:rFonts w:ascii="Times New Roman" w:hAnsi="Times New Roman" w:cs="Times New Roman"/>
          <w:b/>
          <w:bCs/>
          <w:sz w:val="26"/>
          <w:szCs w:val="26"/>
        </w:rPr>
        <w:t>G</w:t>
      </w:r>
      <w:r>
        <w:rPr>
          <w:rFonts w:ascii="Times New Roman" w:hAnsi="Times New Roman" w:cs="Times New Roman"/>
          <w:b/>
          <w:bCs/>
          <w:sz w:val="26"/>
          <w:szCs w:val="26"/>
          <w:lang w:val="vi-VN"/>
        </w:rPr>
        <w:t>I</w:t>
      </w:r>
      <w:r>
        <w:rPr>
          <w:rFonts w:ascii="Times New Roman" w:hAnsi="Times New Roman" w:cs="Times New Roman"/>
          <w:b/>
          <w:bCs/>
          <w:sz w:val="26"/>
          <w:szCs w:val="26"/>
        </w:rPr>
        <w:t>ỮA</w:t>
      </w:r>
      <w:r>
        <w:rPr>
          <w:rFonts w:ascii="Times New Roman" w:hAnsi="Times New Roman" w:cs="Times New Roman"/>
          <w:b/>
          <w:bCs/>
          <w:sz w:val="26"/>
          <w:szCs w:val="26"/>
          <w:lang w:val="vi-VN"/>
        </w:rPr>
        <w:t xml:space="preserve"> HỌ</w:t>
      </w:r>
      <w:r w:rsidR="00B2060D">
        <w:rPr>
          <w:rFonts w:ascii="Times New Roman" w:hAnsi="Times New Roman" w:cs="Times New Roman"/>
          <w:b/>
          <w:bCs/>
          <w:sz w:val="26"/>
          <w:szCs w:val="26"/>
          <w:lang w:val="vi-VN"/>
        </w:rPr>
        <w:t xml:space="preserve">C KÌ </w:t>
      </w:r>
      <w:r w:rsidR="00B2060D" w:rsidRPr="00B2060D">
        <w:rPr>
          <w:rFonts w:ascii="Times New Roman" w:hAnsi="Times New Roman" w:cs="Times New Roman"/>
          <w:b/>
          <w:bCs/>
          <w:sz w:val="26"/>
          <w:szCs w:val="26"/>
          <w:lang w:val="vi-VN"/>
        </w:rPr>
        <w:t xml:space="preserve"> </w:t>
      </w:r>
      <w:r w:rsidR="00B2060D">
        <w:rPr>
          <w:rFonts w:ascii="Times New Roman" w:hAnsi="Times New Roman" w:cs="Times New Roman"/>
          <w:b/>
          <w:bCs/>
          <w:sz w:val="26"/>
          <w:szCs w:val="26"/>
          <w:lang w:val="vi-VN"/>
        </w:rPr>
        <w:t>II</w:t>
      </w:r>
    </w:p>
    <w:p w:rsidR="009A1410" w:rsidRDefault="009A1410" w:rsidP="009A1410">
      <w:pPr>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NĂM HỌC 2023-2024</w:t>
      </w:r>
    </w:p>
    <w:p w:rsidR="009A1410" w:rsidRDefault="009A1410" w:rsidP="009A1410">
      <w:pPr>
        <w:ind w:left="70"/>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 xml:space="preserve">MÔN: </w:t>
      </w:r>
      <w:r>
        <w:rPr>
          <w:rFonts w:ascii="Times New Roman" w:hAnsi="Times New Roman" w:cs="Times New Roman"/>
          <w:b/>
          <w:bCs/>
          <w:sz w:val="26"/>
          <w:szCs w:val="26"/>
        </w:rPr>
        <w:t>GDCD</w:t>
      </w:r>
      <w:r>
        <w:rPr>
          <w:rFonts w:ascii="Times New Roman" w:hAnsi="Times New Roman" w:cs="Times New Roman"/>
          <w:b/>
          <w:bCs/>
          <w:sz w:val="26"/>
          <w:szCs w:val="26"/>
          <w:lang w:val="vi-VN"/>
        </w:rPr>
        <w:t xml:space="preserve"> 7</w:t>
      </w:r>
    </w:p>
    <w:p w:rsidR="00CE21BD" w:rsidRPr="00CE21BD" w:rsidRDefault="009A1410" w:rsidP="00CE21BD">
      <w:pPr>
        <w:ind w:left="70"/>
        <w:rPr>
          <w:rFonts w:ascii="Times New Roman" w:hAnsi="Times New Roman" w:cs="Times New Roman"/>
          <w:b/>
          <w:bCs/>
          <w:sz w:val="26"/>
          <w:szCs w:val="26"/>
        </w:rPr>
      </w:pPr>
      <w:r>
        <w:rPr>
          <w:rFonts w:ascii="Times New Roman" w:hAnsi="Times New Roman" w:cs="Times New Roman"/>
          <w:b/>
          <w:bCs/>
          <w:sz w:val="26"/>
          <w:szCs w:val="26"/>
        </w:rPr>
        <w:t xml:space="preserve">A.Lý Thuyết: Trắc nghiệm: </w:t>
      </w:r>
    </w:p>
    <w:p w:rsidR="00CE21BD" w:rsidRPr="00CE21BD" w:rsidRDefault="00CE21BD" w:rsidP="00CE21BD">
      <w:pPr>
        <w:ind w:left="70"/>
        <w:rPr>
          <w:rFonts w:ascii="Times New Roman" w:hAnsi="Times New Roman" w:cs="Times New Roman"/>
          <w:bCs/>
          <w:sz w:val="26"/>
          <w:szCs w:val="26"/>
        </w:rPr>
      </w:pPr>
      <w:r w:rsidRPr="00CE21BD">
        <w:rPr>
          <w:rFonts w:ascii="Times New Roman" w:hAnsi="Times New Roman" w:cs="Times New Roman"/>
          <w:bCs/>
          <w:sz w:val="26"/>
          <w:szCs w:val="26"/>
        </w:rPr>
        <w:t>1. Phòng, chống bạo lực học đường</w:t>
      </w:r>
    </w:p>
    <w:p w:rsidR="00425E0A" w:rsidRPr="00CE21BD" w:rsidRDefault="00CE21BD" w:rsidP="00CE21BD">
      <w:pPr>
        <w:ind w:left="70"/>
        <w:rPr>
          <w:rFonts w:ascii="Times New Roman" w:hAnsi="Times New Roman" w:cs="Times New Roman"/>
          <w:bCs/>
          <w:sz w:val="26"/>
          <w:szCs w:val="26"/>
        </w:rPr>
      </w:pPr>
      <w:r w:rsidRPr="00CE21BD">
        <w:rPr>
          <w:rFonts w:ascii="Times New Roman" w:hAnsi="Times New Roman" w:cs="Times New Roman"/>
          <w:bCs/>
          <w:sz w:val="26"/>
          <w:szCs w:val="26"/>
        </w:rPr>
        <w:t>2. Quản lý tiền</w:t>
      </w:r>
    </w:p>
    <w:p w:rsidR="009A1410" w:rsidRDefault="009A1410" w:rsidP="009A1410">
      <w:pPr>
        <w:ind w:left="70"/>
        <w:rPr>
          <w:rFonts w:ascii="Times New Roman" w:hAnsi="Times New Roman" w:cs="Times New Roman"/>
          <w:b/>
          <w:bCs/>
          <w:sz w:val="26"/>
          <w:szCs w:val="26"/>
        </w:rPr>
      </w:pPr>
      <w:r>
        <w:rPr>
          <w:rFonts w:ascii="Times New Roman" w:hAnsi="Times New Roman" w:cs="Times New Roman"/>
          <w:b/>
          <w:bCs/>
          <w:sz w:val="26"/>
          <w:szCs w:val="26"/>
        </w:rPr>
        <w:t xml:space="preserve">B. Luyện tập:Tình huống. </w:t>
      </w:r>
    </w:p>
    <w:p w:rsidR="00CE21BD" w:rsidRPr="00CE21BD" w:rsidRDefault="00CE21BD" w:rsidP="00406839">
      <w:pPr>
        <w:jc w:val="both"/>
        <w:rPr>
          <w:rFonts w:ascii="Times New Roman" w:hAnsi="Times New Roman" w:cs="Times New Roman"/>
          <w:b/>
          <w:sz w:val="28"/>
          <w:szCs w:val="28"/>
          <w:lang w:val="pt-BR"/>
        </w:rPr>
      </w:pPr>
      <w:r w:rsidRPr="00CE21BD">
        <w:rPr>
          <w:rFonts w:ascii="Times New Roman" w:eastAsia="Times New Roman" w:hAnsi="Times New Roman" w:cs="Times New Roman"/>
          <w:b/>
          <w:bCs/>
          <w:sz w:val="28"/>
          <w:szCs w:val="28"/>
          <w:shd w:val="clear" w:color="auto" w:fill="FFFFFF"/>
          <w:lang w:val="vi-VN"/>
        </w:rPr>
        <w:t xml:space="preserve">Câu </w:t>
      </w:r>
      <w:r w:rsidRPr="00CE21BD">
        <w:rPr>
          <w:rFonts w:ascii="Times New Roman" w:eastAsia="Times New Roman" w:hAnsi="Times New Roman" w:cs="Times New Roman"/>
          <w:b/>
          <w:bCs/>
          <w:sz w:val="28"/>
          <w:szCs w:val="28"/>
          <w:shd w:val="clear" w:color="auto" w:fill="FFFFFF"/>
          <w:lang w:val="it-IT"/>
        </w:rPr>
        <w:t xml:space="preserve">1. </w:t>
      </w:r>
    </w:p>
    <w:p w:rsidR="00CE21BD" w:rsidRPr="00CE21BD" w:rsidRDefault="00CE21BD" w:rsidP="00CE21BD">
      <w:pPr>
        <w:shd w:val="clear" w:color="auto" w:fill="FFFFFF"/>
        <w:spacing w:line="300" w:lineRule="exact"/>
        <w:ind w:firstLine="567"/>
        <w:jc w:val="both"/>
        <w:rPr>
          <w:rFonts w:ascii="Times New Roman" w:eastAsia="Times New Roman" w:hAnsi="Times New Roman" w:cs="Times New Roman"/>
          <w:bCs/>
          <w:sz w:val="28"/>
          <w:szCs w:val="28"/>
          <w:shd w:val="clear" w:color="auto" w:fill="FFFFFF"/>
          <w:lang w:val="it-IT"/>
        </w:rPr>
      </w:pPr>
      <w:r w:rsidRPr="00CE21BD">
        <w:rPr>
          <w:rFonts w:ascii="Times New Roman" w:eastAsia="Times New Roman" w:hAnsi="Times New Roman" w:cs="Times New Roman"/>
          <w:bCs/>
          <w:sz w:val="28"/>
          <w:szCs w:val="28"/>
          <w:shd w:val="clear" w:color="auto" w:fill="FFFFFF"/>
          <w:lang w:val="it-IT"/>
        </w:rPr>
        <w:t>K bị mất bút mới mua nên nghi ngờ H cùng bàn lấy. Sau đó, K lên mạng tung tin H đã ăn trộm bút của mình và kêu gọi mọi người chia sẻ làm cho các bạn trong lớp kì thị tẩy chay H.</w:t>
      </w:r>
    </w:p>
    <w:p w:rsidR="00CE21BD" w:rsidRPr="00CE21BD" w:rsidRDefault="00CE21BD" w:rsidP="00CE21BD">
      <w:pPr>
        <w:shd w:val="clear" w:color="auto" w:fill="FFFFFF"/>
        <w:spacing w:line="300" w:lineRule="exact"/>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bCs/>
          <w:sz w:val="28"/>
          <w:szCs w:val="28"/>
          <w:shd w:val="clear" w:color="auto" w:fill="FFFFFF"/>
          <w:lang w:val="it-IT"/>
        </w:rPr>
        <w:t>a.</w:t>
      </w:r>
      <w:r w:rsidRPr="00CE21BD">
        <w:rPr>
          <w:rFonts w:ascii="Times New Roman" w:eastAsia="Times New Roman" w:hAnsi="Times New Roman" w:cs="Times New Roman"/>
          <w:bCs/>
          <w:sz w:val="28"/>
          <w:szCs w:val="28"/>
          <w:shd w:val="clear" w:color="auto" w:fill="FFFFFF"/>
          <w:lang w:val="it-IT"/>
        </w:rPr>
        <w:t xml:space="preserve">Theo em, hành vi của K có phải là bạo lực học đường không? </w:t>
      </w:r>
      <w:r w:rsidRPr="00CE21BD">
        <w:rPr>
          <w:rFonts w:ascii="Times New Roman" w:eastAsia="Times New Roman" w:hAnsi="Times New Roman" w:cs="Times New Roman"/>
          <w:bCs/>
          <w:sz w:val="28"/>
          <w:szCs w:val="28"/>
          <w:shd w:val="clear" w:color="auto" w:fill="FFFFFF"/>
        </w:rPr>
        <w:t>Vì sao?</w:t>
      </w:r>
    </w:p>
    <w:p w:rsidR="00CE21BD" w:rsidRPr="00CE21BD" w:rsidRDefault="00CE21BD" w:rsidP="00CE21BD">
      <w:pPr>
        <w:shd w:val="clear" w:color="auto" w:fill="FFFFFF"/>
        <w:spacing w:line="300" w:lineRule="exact"/>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bCs/>
          <w:sz w:val="28"/>
          <w:szCs w:val="28"/>
          <w:shd w:val="clear" w:color="auto" w:fill="FFFFFF"/>
        </w:rPr>
        <w:t xml:space="preserve">b. </w:t>
      </w:r>
      <w:r w:rsidRPr="00CE21BD">
        <w:rPr>
          <w:rFonts w:ascii="Times New Roman" w:eastAsia="Times New Roman" w:hAnsi="Times New Roman" w:cs="Times New Roman"/>
          <w:bCs/>
          <w:sz w:val="28"/>
          <w:szCs w:val="28"/>
          <w:shd w:val="clear" w:color="auto" w:fill="FFFFFF"/>
        </w:rPr>
        <w:t>Những biểu hiện nào của bạo lực học dường được đề cập trong tình huống trên?</w:t>
      </w:r>
    </w:p>
    <w:p w:rsidR="00CE21BD" w:rsidRDefault="00CE21BD" w:rsidP="00CE21BD">
      <w:pPr>
        <w:shd w:val="clear" w:color="auto" w:fill="FFFFFF"/>
        <w:spacing w:line="300" w:lineRule="exact"/>
        <w:jc w:val="both"/>
        <w:rPr>
          <w:rFonts w:ascii="Times New Roman" w:eastAsia="Times New Roman" w:hAnsi="Times New Roman" w:cs="Times New Roman"/>
          <w:bCs/>
          <w:sz w:val="28"/>
          <w:szCs w:val="28"/>
          <w:shd w:val="clear" w:color="auto" w:fill="FFFFFF"/>
        </w:rPr>
      </w:pPr>
      <w:r>
        <w:rPr>
          <w:rFonts w:ascii="Times New Roman" w:eastAsia="Times New Roman" w:hAnsi="Times New Roman" w:cs="Times New Roman"/>
          <w:bCs/>
          <w:sz w:val="28"/>
          <w:szCs w:val="28"/>
          <w:shd w:val="clear" w:color="auto" w:fill="FFFFFF"/>
        </w:rPr>
        <w:t xml:space="preserve">C. </w:t>
      </w:r>
      <w:r w:rsidRPr="00CE21BD">
        <w:rPr>
          <w:rFonts w:ascii="Times New Roman" w:eastAsia="Times New Roman" w:hAnsi="Times New Roman" w:cs="Times New Roman"/>
          <w:bCs/>
          <w:sz w:val="28"/>
          <w:szCs w:val="28"/>
          <w:shd w:val="clear" w:color="auto" w:fill="FFFFFF"/>
        </w:rPr>
        <w:t>Nếu là bạn của K em sẽ làm gì?</w:t>
      </w:r>
    </w:p>
    <w:p w:rsidR="00983A6D" w:rsidRPr="00983A6D" w:rsidRDefault="00983A6D" w:rsidP="00983A6D">
      <w:pPr>
        <w:spacing w:line="300" w:lineRule="exact"/>
        <w:jc w:val="both"/>
        <w:rPr>
          <w:rFonts w:ascii="Times New Roman" w:eastAsia="Times New Roman" w:hAnsi="Times New Roman" w:cs="Times New Roman"/>
          <w:b/>
          <w:bCs/>
          <w:sz w:val="28"/>
          <w:szCs w:val="28"/>
          <w:shd w:val="clear" w:color="auto" w:fill="FFFFFF"/>
          <w:lang w:val="vi-VN" w:eastAsia="en-US"/>
        </w:rPr>
      </w:pPr>
      <w:r w:rsidRPr="00983A6D">
        <w:rPr>
          <w:rFonts w:ascii="Times New Roman" w:eastAsia="Times New Roman" w:hAnsi="Times New Roman" w:cs="Times New Roman"/>
          <w:b/>
          <w:sz w:val="28"/>
          <w:szCs w:val="28"/>
          <w:lang w:val="vi-VN" w:eastAsia="ko-KR"/>
        </w:rPr>
        <w:t xml:space="preserve">Câu </w:t>
      </w:r>
      <w:r w:rsidRPr="00983A6D">
        <w:rPr>
          <w:rFonts w:ascii="Times New Roman" w:eastAsia="Times New Roman" w:hAnsi="Times New Roman" w:cs="Times New Roman"/>
          <w:b/>
          <w:sz w:val="28"/>
          <w:szCs w:val="28"/>
          <w:lang w:eastAsia="ko-KR"/>
        </w:rPr>
        <w:t>2</w:t>
      </w:r>
      <w:r w:rsidRPr="00983A6D">
        <w:rPr>
          <w:rFonts w:ascii="Times New Roman" w:eastAsia="Times New Roman" w:hAnsi="Times New Roman" w:cs="Times New Roman"/>
          <w:sz w:val="28"/>
          <w:szCs w:val="28"/>
          <w:lang w:val="vi-VN" w:eastAsia="ko-KR"/>
        </w:rPr>
        <w:t xml:space="preserve"> </w:t>
      </w:r>
    </w:p>
    <w:p w:rsidR="00983A6D" w:rsidRPr="00983A6D" w:rsidRDefault="00983A6D" w:rsidP="00983A6D">
      <w:pPr>
        <w:spacing w:line="300" w:lineRule="exact"/>
        <w:ind w:firstLine="567"/>
        <w:jc w:val="both"/>
        <w:rPr>
          <w:rFonts w:ascii="Times New Roman" w:eastAsia="Times New Roman" w:hAnsi="Times New Roman" w:cs="Times New Roman"/>
          <w:b/>
          <w:bCs/>
          <w:sz w:val="28"/>
          <w:szCs w:val="28"/>
          <w:shd w:val="clear" w:color="auto" w:fill="FFFFFF"/>
          <w:lang w:val="vi-VN" w:eastAsia="en-US"/>
        </w:rPr>
      </w:pPr>
      <w:r w:rsidRPr="00983A6D">
        <w:rPr>
          <w:rFonts w:ascii="Times New Roman" w:eastAsia="Times New Roman" w:hAnsi="Times New Roman" w:cs="Times New Roman"/>
          <w:sz w:val="28"/>
          <w:szCs w:val="28"/>
          <w:lang w:val="pt-BR" w:eastAsia="en-US"/>
        </w:rPr>
        <w:t xml:space="preserve">Vào dịp Tết, M được tiền mừng tuổi 500.000đ. M đã dùng toàn bộ số tiền đó để mua một chiếc máy nghe nhạc đời mới mặc dù M đã có một cái rồi. </w:t>
      </w:r>
    </w:p>
    <w:p w:rsidR="00983A6D" w:rsidRPr="00983A6D" w:rsidRDefault="00983A6D" w:rsidP="00983A6D">
      <w:pPr>
        <w:numPr>
          <w:ilvl w:val="0"/>
          <w:numId w:val="15"/>
        </w:numPr>
        <w:spacing w:after="200" w:line="300" w:lineRule="exact"/>
        <w:jc w:val="both"/>
        <w:rPr>
          <w:rFonts w:ascii="Times New Roman" w:eastAsia="Times New Roman" w:hAnsi="Times New Roman" w:cs="Times New Roman"/>
          <w:sz w:val="28"/>
          <w:szCs w:val="28"/>
          <w:lang w:val="pt-BR" w:eastAsia="en-US"/>
        </w:rPr>
      </w:pPr>
      <w:r w:rsidRPr="00983A6D">
        <w:rPr>
          <w:rFonts w:ascii="Times New Roman" w:eastAsia="Times New Roman" w:hAnsi="Times New Roman" w:cs="Times New Roman"/>
          <w:sz w:val="28"/>
          <w:szCs w:val="28"/>
          <w:lang w:val="pt-BR" w:eastAsia="en-US"/>
        </w:rPr>
        <w:t>Cách chi tiêu số tiền của M đã hợp lý chưa? Vì sao?</w:t>
      </w:r>
    </w:p>
    <w:p w:rsidR="00983A6D" w:rsidRPr="00983A6D" w:rsidRDefault="00983A6D" w:rsidP="00983A6D">
      <w:pPr>
        <w:numPr>
          <w:ilvl w:val="0"/>
          <w:numId w:val="15"/>
        </w:numPr>
        <w:spacing w:after="200" w:line="300" w:lineRule="exact"/>
        <w:jc w:val="both"/>
        <w:rPr>
          <w:rFonts w:ascii="Times New Roman" w:eastAsia="Times New Roman" w:hAnsi="Times New Roman" w:cs="Times New Roman"/>
          <w:sz w:val="28"/>
          <w:szCs w:val="28"/>
          <w:lang w:val="pt-BR" w:eastAsia="en-US"/>
        </w:rPr>
      </w:pPr>
      <w:r w:rsidRPr="00983A6D">
        <w:rPr>
          <w:rFonts w:ascii="Times New Roman" w:eastAsia="Times New Roman" w:hAnsi="Times New Roman" w:cs="Times New Roman"/>
          <w:sz w:val="28"/>
          <w:szCs w:val="28"/>
          <w:lang w:val="pt-BR" w:eastAsia="en-US"/>
        </w:rPr>
        <w:t>Nếu em là M em sẽ chi tiêu số tiền đó như thế nào?</w:t>
      </w:r>
    </w:p>
    <w:p w:rsidR="00A238A2" w:rsidRDefault="00A238A2" w:rsidP="00CE21BD">
      <w:pPr>
        <w:jc w:val="both"/>
        <w:rPr>
          <w:i/>
          <w:sz w:val="28"/>
          <w:szCs w:val="28"/>
          <w:shd w:val="clear" w:color="auto" w:fill="FFFFFF"/>
          <w:lang w:val="vi-VN"/>
        </w:rPr>
      </w:pPr>
    </w:p>
    <w:tbl>
      <w:tblPr>
        <w:tblW w:w="0" w:type="auto"/>
        <w:tblInd w:w="250" w:type="dxa"/>
        <w:tblLook w:val="04A0" w:firstRow="1" w:lastRow="0" w:firstColumn="1" w:lastColumn="0" w:noHBand="0" w:noVBand="1"/>
      </w:tblPr>
      <w:tblGrid>
        <w:gridCol w:w="4394"/>
        <w:gridCol w:w="4440"/>
      </w:tblGrid>
      <w:tr w:rsidR="00A238A2" w:rsidTr="00D26984">
        <w:trPr>
          <w:trHeight w:val="1489"/>
        </w:trPr>
        <w:tc>
          <w:tcPr>
            <w:tcW w:w="4394" w:type="dxa"/>
            <w:shd w:val="clear" w:color="auto" w:fill="auto"/>
          </w:tcPr>
          <w:p w:rsidR="00A238A2" w:rsidRDefault="00A238A2" w:rsidP="00D26984">
            <w:pPr>
              <w:spacing w:line="276" w:lineRule="auto"/>
              <w:jc w:val="center"/>
              <w:rPr>
                <w:rFonts w:ascii="Times New Roman" w:eastAsia="SimSun" w:hAnsi="Times New Roman" w:cs="Times New Roman"/>
                <w:b/>
                <w:bCs/>
                <w:sz w:val="28"/>
                <w:szCs w:val="28"/>
              </w:rPr>
            </w:pPr>
          </w:p>
          <w:p w:rsidR="00A238A2" w:rsidRDefault="00A238A2" w:rsidP="00D26984">
            <w:pPr>
              <w:spacing w:line="276" w:lineRule="auto"/>
              <w:jc w:val="center"/>
              <w:rPr>
                <w:rFonts w:ascii="Times New Roman" w:eastAsia="SimSun" w:hAnsi="Times New Roman" w:cs="Times New Roman"/>
                <w:b/>
                <w:bCs/>
                <w:sz w:val="28"/>
                <w:szCs w:val="28"/>
              </w:rPr>
            </w:pPr>
            <w:r>
              <w:rPr>
                <w:rFonts w:ascii="Times New Roman" w:eastAsia="SimSun" w:hAnsi="Times New Roman" w:cs="Times New Roman"/>
                <w:b/>
                <w:bCs/>
                <w:sz w:val="28"/>
                <w:szCs w:val="28"/>
              </w:rPr>
              <w:t>TỔ TRƯỞNG CHUYÊN MÔN</w:t>
            </w:r>
          </w:p>
          <w:p w:rsidR="00A238A2" w:rsidRDefault="00A238A2" w:rsidP="00D26984">
            <w:pPr>
              <w:widowControl w:val="0"/>
              <w:tabs>
                <w:tab w:val="center" w:pos="5021"/>
              </w:tabs>
              <w:spacing w:line="276" w:lineRule="auto"/>
              <w:rPr>
                <w:rFonts w:ascii="Times New Roman" w:eastAsia="Courier New" w:hAnsi="Times New Roman" w:cs="Times New Roman"/>
                <w:b/>
                <w:color w:val="000000"/>
                <w:sz w:val="28"/>
                <w:szCs w:val="28"/>
                <w:lang w:val="vi-VN" w:eastAsia="vi-VN" w:bidi="vi-VN"/>
              </w:rPr>
            </w:pPr>
          </w:p>
          <w:p w:rsidR="00A238A2" w:rsidRDefault="00A238A2" w:rsidP="00D26984">
            <w:pPr>
              <w:widowControl w:val="0"/>
              <w:tabs>
                <w:tab w:val="center" w:pos="5021"/>
              </w:tabs>
              <w:spacing w:line="276" w:lineRule="auto"/>
              <w:jc w:val="center"/>
              <w:rPr>
                <w:rFonts w:ascii="Times New Roman" w:eastAsia="Courier New" w:hAnsi="Times New Roman" w:cs="Times New Roman"/>
                <w:b/>
                <w:color w:val="000000"/>
                <w:sz w:val="28"/>
                <w:szCs w:val="28"/>
                <w:lang w:eastAsia="vi-VN" w:bidi="vi-VN"/>
              </w:rPr>
            </w:pPr>
            <w:r>
              <w:rPr>
                <w:rFonts w:ascii="Times New Roman" w:eastAsia="Courier New" w:hAnsi="Times New Roman" w:cs="Times New Roman"/>
                <w:b/>
                <w:color w:val="000000"/>
                <w:sz w:val="28"/>
                <w:szCs w:val="28"/>
                <w:lang w:eastAsia="vi-VN" w:bidi="vi-VN"/>
              </w:rPr>
              <w:t>Nguyễn Thị Hậu</w:t>
            </w:r>
          </w:p>
        </w:tc>
        <w:tc>
          <w:tcPr>
            <w:tcW w:w="4440" w:type="dxa"/>
            <w:shd w:val="clear" w:color="auto" w:fill="auto"/>
          </w:tcPr>
          <w:p w:rsidR="00A238A2" w:rsidRDefault="00A238A2" w:rsidP="00D26984">
            <w:pPr>
              <w:widowControl w:val="0"/>
              <w:spacing w:line="276" w:lineRule="auto"/>
              <w:jc w:val="center"/>
              <w:rPr>
                <w:rFonts w:ascii="Times New Roman" w:eastAsia="Courier New" w:hAnsi="Times New Roman" w:cs="Times New Roman"/>
                <w:b/>
                <w:bCs/>
                <w:color w:val="000000"/>
                <w:sz w:val="28"/>
                <w:szCs w:val="28"/>
                <w:lang w:eastAsia="vi-VN" w:bidi="vi-VN"/>
              </w:rPr>
            </w:pPr>
          </w:p>
        </w:tc>
      </w:tr>
    </w:tbl>
    <w:p w:rsidR="00A238A2" w:rsidRDefault="00A238A2" w:rsidP="00A238A2">
      <w:pPr>
        <w:spacing w:line="276" w:lineRule="auto"/>
        <w:jc w:val="center"/>
        <w:rPr>
          <w:rFonts w:ascii="Times New Roman" w:hAnsi="Times New Roman" w:cs="Times New Roman"/>
          <w:b/>
          <w:bCs/>
          <w:sz w:val="28"/>
          <w:szCs w:val="28"/>
        </w:rPr>
      </w:pPr>
    </w:p>
    <w:p w:rsidR="00A238A2" w:rsidRDefault="00A238A2" w:rsidP="00A238A2">
      <w:pPr>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DUYỆT CỦA BAN GIÁM HIỆU</w:t>
      </w:r>
    </w:p>
    <w:p w:rsidR="00A238A2" w:rsidRDefault="00A238A2" w:rsidP="00A238A2">
      <w:pPr>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PHÓ HIỆU TRƯỞNG</w:t>
      </w:r>
    </w:p>
    <w:p w:rsidR="00A238A2" w:rsidRDefault="00A238A2" w:rsidP="00A238A2">
      <w:pPr>
        <w:spacing w:line="276" w:lineRule="auto"/>
        <w:rPr>
          <w:rFonts w:ascii="Times New Roman" w:hAnsi="Times New Roman" w:cs="Times New Roman"/>
          <w:b/>
          <w:bCs/>
          <w:sz w:val="28"/>
          <w:szCs w:val="28"/>
        </w:rPr>
      </w:pPr>
    </w:p>
    <w:p w:rsidR="00A238A2" w:rsidRDefault="00A238A2" w:rsidP="00A238A2">
      <w:pPr>
        <w:spacing w:line="276" w:lineRule="auto"/>
        <w:rPr>
          <w:rFonts w:ascii="Times New Roman" w:hAnsi="Times New Roman" w:cs="Times New Roman"/>
          <w:b/>
          <w:bCs/>
          <w:sz w:val="28"/>
          <w:szCs w:val="28"/>
        </w:rPr>
      </w:pPr>
    </w:p>
    <w:p w:rsidR="00A238A2" w:rsidRPr="00A238A2" w:rsidRDefault="00A238A2" w:rsidP="00A238A2">
      <w:pPr>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Vũ Minh Tân</w:t>
      </w:r>
    </w:p>
    <w:p w:rsidR="00A238A2" w:rsidRDefault="00A238A2" w:rsidP="00CE21BD">
      <w:pPr>
        <w:jc w:val="both"/>
        <w:rPr>
          <w:i/>
          <w:sz w:val="28"/>
          <w:szCs w:val="28"/>
          <w:shd w:val="clear" w:color="auto" w:fill="FFFFFF"/>
          <w:lang w:val="vi-VN"/>
        </w:rPr>
      </w:pPr>
    </w:p>
    <w:p w:rsidR="00A238A2" w:rsidRDefault="00A238A2" w:rsidP="00CE21BD">
      <w:pPr>
        <w:jc w:val="both"/>
        <w:rPr>
          <w:i/>
          <w:sz w:val="28"/>
          <w:szCs w:val="28"/>
          <w:shd w:val="clear" w:color="auto" w:fill="FFFFFF"/>
          <w:lang w:val="vi-VN"/>
        </w:rPr>
      </w:pPr>
    </w:p>
    <w:p w:rsidR="00A238A2" w:rsidRDefault="00A238A2" w:rsidP="00CE21BD">
      <w:pPr>
        <w:jc w:val="both"/>
        <w:rPr>
          <w:i/>
          <w:sz w:val="28"/>
          <w:szCs w:val="28"/>
          <w:shd w:val="clear" w:color="auto" w:fill="FFFFFF"/>
          <w:lang w:val="vi-VN"/>
        </w:rPr>
      </w:pPr>
    </w:p>
    <w:p w:rsidR="00A238A2" w:rsidRDefault="00A238A2" w:rsidP="00CE21BD">
      <w:pPr>
        <w:jc w:val="both"/>
        <w:rPr>
          <w:i/>
          <w:sz w:val="28"/>
          <w:szCs w:val="28"/>
          <w:shd w:val="clear" w:color="auto" w:fill="FFFFFF"/>
          <w:lang w:val="vi-VN"/>
        </w:rPr>
      </w:pPr>
    </w:p>
    <w:p w:rsidR="00A238A2" w:rsidRDefault="00A238A2" w:rsidP="00CE21BD">
      <w:pPr>
        <w:jc w:val="both"/>
        <w:rPr>
          <w:i/>
          <w:sz w:val="28"/>
          <w:szCs w:val="28"/>
          <w:shd w:val="clear" w:color="auto" w:fill="FFFFFF"/>
          <w:lang w:val="vi-VN"/>
        </w:rPr>
      </w:pPr>
    </w:p>
    <w:p w:rsidR="00A238A2" w:rsidRDefault="00A238A2" w:rsidP="00CE21BD">
      <w:pPr>
        <w:jc w:val="both"/>
        <w:rPr>
          <w:i/>
          <w:sz w:val="28"/>
          <w:szCs w:val="28"/>
          <w:shd w:val="clear" w:color="auto" w:fill="FFFFFF"/>
          <w:lang w:val="vi-VN"/>
        </w:rPr>
      </w:pPr>
    </w:p>
    <w:p w:rsidR="00A238A2" w:rsidRDefault="00A238A2" w:rsidP="00CE21BD">
      <w:pPr>
        <w:jc w:val="both"/>
        <w:rPr>
          <w:i/>
          <w:sz w:val="28"/>
          <w:szCs w:val="28"/>
          <w:shd w:val="clear" w:color="auto" w:fill="FFFFFF"/>
          <w:lang w:val="vi-VN"/>
        </w:rPr>
      </w:pPr>
    </w:p>
    <w:p w:rsidR="00CE21BD" w:rsidRDefault="00CE21BD" w:rsidP="00CE21BD">
      <w:pPr>
        <w:jc w:val="both"/>
        <w:rPr>
          <w:i/>
          <w:sz w:val="28"/>
          <w:szCs w:val="28"/>
          <w:shd w:val="clear" w:color="auto" w:fill="FFFFFF"/>
          <w:lang w:val="vi-VN"/>
        </w:rPr>
      </w:pPr>
      <w:r w:rsidRPr="00F62C26">
        <w:rPr>
          <w:i/>
          <w:sz w:val="28"/>
          <w:szCs w:val="28"/>
          <w:shd w:val="clear" w:color="auto" w:fill="FFFFFF"/>
          <w:lang w:val="vi-VN"/>
        </w:rPr>
        <w:lastRenderedPageBreak/>
        <w:t xml:space="preserve">                    </w:t>
      </w:r>
    </w:p>
    <w:tbl>
      <w:tblPr>
        <w:tblW w:w="8931" w:type="dxa"/>
        <w:tblInd w:w="108" w:type="dxa"/>
        <w:tblLayout w:type="fixed"/>
        <w:tblLook w:val="04A0" w:firstRow="1" w:lastRow="0" w:firstColumn="1" w:lastColumn="0" w:noHBand="0" w:noVBand="1"/>
      </w:tblPr>
      <w:tblGrid>
        <w:gridCol w:w="8931"/>
      </w:tblGrid>
      <w:tr w:rsidR="00341FD8" w:rsidTr="00BE52BB">
        <w:trPr>
          <w:trHeight w:val="1004"/>
        </w:trPr>
        <w:tc>
          <w:tcPr>
            <w:tcW w:w="8931" w:type="dxa"/>
            <w:tcBorders>
              <w:top w:val="nil"/>
              <w:left w:val="nil"/>
              <w:bottom w:val="nil"/>
              <w:right w:val="nil"/>
            </w:tcBorders>
          </w:tcPr>
          <w:p w:rsidR="00341FD8" w:rsidRDefault="00341FD8" w:rsidP="00BE52BB">
            <w:pPr>
              <w:pStyle w:val="Heading1"/>
              <w:spacing w:before="0" w:after="0" w:line="276" w:lineRule="auto"/>
              <w:rPr>
                <w:rFonts w:ascii="Times New Roman" w:hAnsi="Times New Roman" w:cs="Times New Roman"/>
                <w:b w:val="0"/>
                <w:sz w:val="26"/>
                <w:szCs w:val="26"/>
              </w:rPr>
            </w:pPr>
            <w:r>
              <w:rPr>
                <w:rFonts w:ascii="Times New Roman" w:eastAsia="Times New Roman" w:hAnsi="Times New Roman" w:cs="Times New Roman"/>
                <w:b w:val="0"/>
                <w:sz w:val="26"/>
                <w:szCs w:val="26"/>
                <w:lang w:eastAsia="en-US"/>
              </w:rPr>
              <w:t>PHÒNG GD&amp;ĐT</w:t>
            </w:r>
            <w:r>
              <w:rPr>
                <w:rFonts w:ascii="Times New Roman" w:hAnsi="Times New Roman" w:cs="Times New Roman"/>
                <w:b w:val="0"/>
                <w:sz w:val="26"/>
                <w:szCs w:val="26"/>
              </w:rPr>
              <w:t xml:space="preserve"> TX ĐÔNG TRIỀU</w:t>
            </w:r>
          </w:p>
          <w:p w:rsidR="00341FD8" w:rsidRDefault="00341FD8" w:rsidP="00BE52BB">
            <w:pPr>
              <w:spacing w:line="276" w:lineRule="auto"/>
              <w:rPr>
                <w:rFonts w:ascii="Times New Roman" w:hAnsi="Times New Roman" w:cs="Times New Roman"/>
                <w:b/>
                <w:sz w:val="26"/>
                <w:szCs w:val="26"/>
              </w:rPr>
            </w:pPr>
            <w:r>
              <w:rPr>
                <w:rFonts w:ascii="Times New Roman" w:hAnsi="Times New Roman" w:cs="Times New Roman"/>
                <w:b/>
                <w:sz w:val="26"/>
                <w:szCs w:val="26"/>
              </w:rPr>
              <w:t>TRƯỜNG THCS NGUYỄN HUỆ</w:t>
            </w:r>
          </w:p>
          <w:p w:rsidR="00341FD8" w:rsidRDefault="00341FD8" w:rsidP="00BE52BB">
            <w:pPr>
              <w:spacing w:line="276" w:lineRule="auto"/>
              <w:rPr>
                <w:rFonts w:ascii="Times New Roman" w:hAnsi="Times New Roman" w:cs="Times New Roman"/>
                <w:b/>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62336" behindDoc="0" locked="0" layoutInCell="1" allowOverlap="1" wp14:anchorId="3449CE8A" wp14:editId="0E8550CA">
                      <wp:simplePos x="0" y="0"/>
                      <wp:positionH relativeFrom="column">
                        <wp:posOffset>833755</wp:posOffset>
                      </wp:positionH>
                      <wp:positionV relativeFrom="paragraph">
                        <wp:posOffset>-5715</wp:posOffset>
                      </wp:positionV>
                      <wp:extent cx="1115695" cy="0"/>
                      <wp:effectExtent l="0" t="4445" r="0"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5695" cy="0"/>
                              </a:xfrm>
                              <a:prstGeom prst="line">
                                <a:avLst/>
                              </a:prstGeom>
                              <a:noFill/>
                              <a:ln w="9525">
                                <a:solidFill>
                                  <a:srgbClr val="000000"/>
                                </a:solidFill>
                                <a:round/>
                              </a:ln>
                            </wps:spPr>
                            <wps:bodyPr/>
                          </wps:wsp>
                        </a:graphicData>
                      </a:graphic>
                    </wp:anchor>
                  </w:drawing>
                </mc:Choice>
                <mc:Fallback>
                  <w:pict>
                    <v:line w14:anchorId="7EC6DB36"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5.65pt,-.45pt" to="15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"/>
                  </w:pict>
                </mc:Fallback>
              </mc:AlternateContent>
            </w:r>
          </w:p>
        </w:tc>
      </w:tr>
    </w:tbl>
    <w:p w:rsidR="00341FD8" w:rsidRDefault="006840FE" w:rsidP="006840FE">
      <w:pPr>
        <w:rPr>
          <w:rFonts w:ascii="Times New Roman" w:hAnsi="Times New Roman" w:cs="Times New Roman"/>
          <w:b/>
          <w:bCs/>
          <w:sz w:val="26"/>
          <w:szCs w:val="26"/>
          <w:lang w:val="vi-VN"/>
        </w:rPr>
      </w:pPr>
      <w:r>
        <w:rPr>
          <w:rFonts w:ascii="Times New Roman" w:hAnsi="Times New Roman" w:cs="Times New Roman"/>
          <w:b/>
          <w:bCs/>
          <w:sz w:val="28"/>
          <w:szCs w:val="28"/>
          <w:lang w:val="vi-VN"/>
        </w:rPr>
        <w:t xml:space="preserve">                                   </w:t>
      </w:r>
      <w:r w:rsidR="00341FD8">
        <w:rPr>
          <w:rFonts w:ascii="Times New Roman" w:hAnsi="Times New Roman" w:cs="Times New Roman"/>
          <w:b/>
          <w:bCs/>
          <w:sz w:val="26"/>
          <w:szCs w:val="26"/>
          <w:lang w:val="vi-VN"/>
        </w:rPr>
        <w:t xml:space="preserve">ĐỀ CƯƠNG ÔN TẬP </w:t>
      </w:r>
      <w:r w:rsidR="00341FD8">
        <w:rPr>
          <w:rFonts w:ascii="Times New Roman" w:hAnsi="Times New Roman" w:cs="Times New Roman"/>
          <w:b/>
          <w:bCs/>
          <w:sz w:val="26"/>
          <w:szCs w:val="26"/>
        </w:rPr>
        <w:t>G</w:t>
      </w:r>
      <w:r w:rsidR="00341FD8">
        <w:rPr>
          <w:rFonts w:ascii="Times New Roman" w:hAnsi="Times New Roman" w:cs="Times New Roman"/>
          <w:b/>
          <w:bCs/>
          <w:sz w:val="26"/>
          <w:szCs w:val="26"/>
          <w:lang w:val="vi-VN"/>
        </w:rPr>
        <w:t>I</w:t>
      </w:r>
      <w:r w:rsidR="00341FD8">
        <w:rPr>
          <w:rFonts w:ascii="Times New Roman" w:hAnsi="Times New Roman" w:cs="Times New Roman"/>
          <w:b/>
          <w:bCs/>
          <w:sz w:val="26"/>
          <w:szCs w:val="26"/>
        </w:rPr>
        <w:t>ỮA</w:t>
      </w:r>
      <w:r w:rsidR="00341FD8">
        <w:rPr>
          <w:rFonts w:ascii="Times New Roman" w:hAnsi="Times New Roman" w:cs="Times New Roman"/>
          <w:b/>
          <w:bCs/>
          <w:sz w:val="26"/>
          <w:szCs w:val="26"/>
          <w:lang w:val="vi-VN"/>
        </w:rPr>
        <w:t xml:space="preserve"> HỌ</w:t>
      </w:r>
      <w:r w:rsidR="00B2060D">
        <w:rPr>
          <w:rFonts w:ascii="Times New Roman" w:hAnsi="Times New Roman" w:cs="Times New Roman"/>
          <w:b/>
          <w:bCs/>
          <w:sz w:val="26"/>
          <w:szCs w:val="26"/>
          <w:lang w:val="vi-VN"/>
        </w:rPr>
        <w:t>C KÌ II</w:t>
      </w:r>
    </w:p>
    <w:p w:rsidR="00341FD8" w:rsidRDefault="00341FD8" w:rsidP="00341FD8">
      <w:pPr>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NĂM HỌC 2023-2024</w:t>
      </w:r>
    </w:p>
    <w:p w:rsidR="00425E0A" w:rsidRPr="00A238A2" w:rsidRDefault="00341FD8" w:rsidP="00A238A2">
      <w:pPr>
        <w:ind w:left="70"/>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 xml:space="preserve">MÔN: </w:t>
      </w:r>
      <w:r>
        <w:rPr>
          <w:rFonts w:ascii="Times New Roman" w:hAnsi="Times New Roman" w:cs="Times New Roman"/>
          <w:b/>
          <w:bCs/>
          <w:sz w:val="26"/>
          <w:szCs w:val="26"/>
        </w:rPr>
        <w:t>GDCD</w:t>
      </w:r>
      <w:r>
        <w:rPr>
          <w:rFonts w:ascii="Times New Roman" w:hAnsi="Times New Roman" w:cs="Times New Roman"/>
          <w:b/>
          <w:bCs/>
          <w:sz w:val="26"/>
          <w:szCs w:val="26"/>
          <w:lang w:val="vi-VN"/>
        </w:rPr>
        <w:t xml:space="preserve"> 8</w:t>
      </w:r>
    </w:p>
    <w:p w:rsidR="00341FD8" w:rsidRDefault="00341FD8" w:rsidP="00A238A2">
      <w:pPr>
        <w:ind w:left="70"/>
        <w:rPr>
          <w:rFonts w:ascii="Times New Roman" w:hAnsi="Times New Roman" w:cs="Times New Roman"/>
          <w:b/>
          <w:bCs/>
          <w:sz w:val="26"/>
          <w:szCs w:val="26"/>
        </w:rPr>
      </w:pPr>
      <w:r>
        <w:rPr>
          <w:rFonts w:ascii="Times New Roman" w:hAnsi="Times New Roman" w:cs="Times New Roman"/>
          <w:b/>
          <w:bCs/>
          <w:sz w:val="26"/>
          <w:szCs w:val="26"/>
        </w:rPr>
        <w:t xml:space="preserve">A.Lý Thuyết: Trắc nghiệm: </w:t>
      </w:r>
    </w:p>
    <w:p w:rsidR="00341FD8" w:rsidRPr="00134E1B" w:rsidRDefault="00341FD8" w:rsidP="00341FD8">
      <w:pPr>
        <w:ind w:left="70"/>
        <w:rPr>
          <w:rFonts w:ascii="Times New Roman" w:hAnsi="Times New Roman" w:cs="Times New Roman"/>
          <w:bCs/>
          <w:sz w:val="26"/>
          <w:szCs w:val="26"/>
        </w:rPr>
      </w:pPr>
      <w:r w:rsidRPr="00134E1B">
        <w:rPr>
          <w:rFonts w:ascii="Times New Roman" w:hAnsi="Times New Roman" w:cs="Times New Roman"/>
          <w:bCs/>
          <w:sz w:val="26"/>
          <w:szCs w:val="26"/>
        </w:rPr>
        <w:t>Bài 7: Phòng chống bạo lực gia đình</w:t>
      </w:r>
    </w:p>
    <w:p w:rsidR="00341FD8" w:rsidRPr="00134E1B" w:rsidRDefault="00341FD8" w:rsidP="00134E1B">
      <w:pPr>
        <w:ind w:left="70"/>
        <w:rPr>
          <w:rFonts w:ascii="Times New Roman" w:hAnsi="Times New Roman" w:cs="Times New Roman"/>
          <w:bCs/>
          <w:sz w:val="26"/>
          <w:szCs w:val="26"/>
        </w:rPr>
      </w:pPr>
      <w:r w:rsidRPr="00134E1B">
        <w:rPr>
          <w:rFonts w:ascii="Times New Roman" w:hAnsi="Times New Roman" w:cs="Times New Roman"/>
          <w:bCs/>
          <w:sz w:val="26"/>
          <w:szCs w:val="26"/>
        </w:rPr>
        <w:t>Bài 8: Lập kế hoạch chi tiêu</w:t>
      </w:r>
    </w:p>
    <w:p w:rsidR="00425E0A" w:rsidRDefault="00341FD8" w:rsidP="00341FD8">
      <w:pPr>
        <w:ind w:left="70"/>
        <w:rPr>
          <w:rFonts w:ascii="Times New Roman" w:hAnsi="Times New Roman" w:cs="Times New Roman"/>
          <w:b/>
          <w:bCs/>
          <w:sz w:val="26"/>
          <w:szCs w:val="26"/>
        </w:rPr>
      </w:pPr>
      <w:r>
        <w:rPr>
          <w:rFonts w:ascii="Times New Roman" w:hAnsi="Times New Roman" w:cs="Times New Roman"/>
          <w:b/>
          <w:bCs/>
          <w:sz w:val="26"/>
          <w:szCs w:val="26"/>
        </w:rPr>
        <w:t xml:space="preserve">B. Luyện tập:Tình huống. </w:t>
      </w:r>
    </w:p>
    <w:p w:rsidR="00341FD8" w:rsidRPr="00341FD8" w:rsidRDefault="00341FD8" w:rsidP="00341FD8">
      <w:pPr>
        <w:jc w:val="both"/>
        <w:rPr>
          <w:rFonts w:ascii="Times New Roman" w:eastAsia="Calibri" w:hAnsi="Times New Roman" w:cs="Times New Roman"/>
          <w:sz w:val="28"/>
          <w:szCs w:val="28"/>
          <w:lang w:val="it-IT" w:eastAsia="en-US"/>
        </w:rPr>
      </w:pPr>
      <w:r>
        <w:rPr>
          <w:rFonts w:ascii="Times New Roman" w:eastAsia="Calibri" w:hAnsi="Times New Roman" w:cs="Times New Roman"/>
          <w:b/>
          <w:sz w:val="28"/>
          <w:szCs w:val="28"/>
          <w:lang w:val="it-IT" w:eastAsia="en-US"/>
        </w:rPr>
        <w:t xml:space="preserve">Câu 1 </w:t>
      </w:r>
    </w:p>
    <w:p w:rsidR="00341FD8" w:rsidRPr="00341FD8" w:rsidRDefault="00341FD8" w:rsidP="00341FD8">
      <w:pPr>
        <w:ind w:firstLine="720"/>
        <w:jc w:val="both"/>
        <w:rPr>
          <w:rFonts w:ascii="Times New Roman" w:eastAsia="Calibri" w:hAnsi="Times New Roman" w:cs="Times New Roman"/>
          <w:sz w:val="28"/>
          <w:szCs w:val="28"/>
          <w:lang w:val="vi-VN" w:eastAsia="en-US"/>
        </w:rPr>
      </w:pPr>
      <w:r w:rsidRPr="00341FD8">
        <w:rPr>
          <w:rFonts w:ascii="Times New Roman" w:eastAsia="Calibri" w:hAnsi="Times New Roman" w:cs="Times New Roman"/>
          <w:b/>
          <w:bCs/>
          <w:color w:val="000000"/>
          <w:sz w:val="28"/>
          <w:szCs w:val="28"/>
          <w:lang w:val="vi-VN" w:eastAsia="en-US"/>
        </w:rPr>
        <w:t xml:space="preserve"> </w:t>
      </w:r>
      <w:r w:rsidRPr="00341FD8">
        <w:rPr>
          <w:rFonts w:ascii="Times New Roman" w:eastAsia="Calibri" w:hAnsi="Times New Roman" w:cs="Times New Roman"/>
          <w:bCs/>
          <w:color w:val="000000"/>
          <w:sz w:val="28"/>
          <w:szCs w:val="28"/>
          <w:lang w:eastAsia="en-US"/>
        </w:rPr>
        <w:t>Hai vợ chồng anh H thường xảy ra bất hòa</w:t>
      </w:r>
      <w:r w:rsidRPr="00341FD8">
        <w:rPr>
          <w:rFonts w:ascii="Times New Roman" w:eastAsia="Calibri" w:hAnsi="Times New Roman" w:cs="Times New Roman"/>
          <w:bCs/>
          <w:color w:val="000000"/>
          <w:sz w:val="28"/>
          <w:szCs w:val="28"/>
          <w:lang w:val="vi-VN" w:eastAsia="en-US"/>
        </w:rPr>
        <w:t xml:space="preserve"> trong những lần cãi nhau, anh A thường nói to cho bà con xung quanh nghe thấy</w:t>
      </w:r>
      <w:r w:rsidRPr="00341FD8">
        <w:rPr>
          <w:rFonts w:ascii="Times New Roman" w:eastAsia="Calibri" w:hAnsi="Times New Roman" w:cs="Times New Roman"/>
          <w:bCs/>
          <w:color w:val="000000"/>
          <w:sz w:val="28"/>
          <w:szCs w:val="28"/>
          <w:lang w:eastAsia="en-US"/>
        </w:rPr>
        <w:t xml:space="preserve"> và có những hành vi vũ lực với vợ</w:t>
      </w:r>
      <w:r w:rsidRPr="00341FD8">
        <w:rPr>
          <w:rFonts w:ascii="Times New Roman" w:eastAsia="Calibri" w:hAnsi="Times New Roman" w:cs="Times New Roman"/>
          <w:bCs/>
          <w:color w:val="000000"/>
          <w:sz w:val="28"/>
          <w:szCs w:val="28"/>
          <w:lang w:val="vi-VN" w:eastAsia="en-US"/>
        </w:rPr>
        <w:t xml:space="preserve">. Không chịu được hành động của chồng, vợ anh đã bỏ về nhà bố mẹ đẻ. Không những thế, anh A còn viết thư nặc danh gửi đến cơ quan vợ, photo, phát tán thư ở khu dân cơ nơi vợ chồng anh sống để </w:t>
      </w:r>
      <w:r w:rsidRPr="00341FD8">
        <w:rPr>
          <w:rFonts w:ascii="Times New Roman" w:eastAsia="Calibri" w:hAnsi="Times New Roman" w:cs="Times New Roman"/>
          <w:bCs/>
          <w:color w:val="000000"/>
          <w:sz w:val="28"/>
          <w:szCs w:val="28"/>
          <w:lang w:eastAsia="en-US"/>
        </w:rPr>
        <w:t xml:space="preserve"> nói xấu </w:t>
      </w:r>
      <w:r w:rsidRPr="00341FD8">
        <w:rPr>
          <w:rFonts w:ascii="Times New Roman" w:eastAsia="Calibri" w:hAnsi="Times New Roman" w:cs="Times New Roman"/>
          <w:bCs/>
          <w:color w:val="000000"/>
          <w:sz w:val="28"/>
          <w:szCs w:val="28"/>
          <w:lang w:val="vi-VN" w:eastAsia="en-US"/>
        </w:rPr>
        <w:t>nhằm hạ thấp danh dự, nhân phẩm của chị. </w:t>
      </w:r>
    </w:p>
    <w:p w:rsidR="00341FD8" w:rsidRPr="00341FD8" w:rsidRDefault="00341FD8" w:rsidP="00341FD8">
      <w:pPr>
        <w:shd w:val="clear" w:color="auto" w:fill="FFFFFF"/>
        <w:ind w:firstLine="720"/>
        <w:jc w:val="both"/>
        <w:rPr>
          <w:rFonts w:ascii="Times New Roman" w:eastAsia="Times New Roman" w:hAnsi="Times New Roman" w:cs="Times New Roman"/>
          <w:color w:val="000000"/>
          <w:sz w:val="28"/>
          <w:szCs w:val="28"/>
          <w:lang w:eastAsia="en-US"/>
        </w:rPr>
      </w:pPr>
      <w:r w:rsidRPr="00341FD8">
        <w:rPr>
          <w:rFonts w:ascii="Times New Roman" w:eastAsia="Times New Roman" w:hAnsi="Times New Roman" w:cs="Times New Roman"/>
          <w:color w:val="000000"/>
          <w:sz w:val="28"/>
          <w:szCs w:val="28"/>
          <w:lang w:eastAsia="en-US"/>
        </w:rPr>
        <w:t>a. Theo em, hành vi này của a A có phải là hành vi bảo lực gia đình hay không? Vì sao?</w:t>
      </w:r>
    </w:p>
    <w:p w:rsidR="00341FD8" w:rsidRPr="00341FD8" w:rsidRDefault="00341FD8" w:rsidP="00341FD8">
      <w:pPr>
        <w:shd w:val="clear" w:color="auto" w:fill="FFFFFF"/>
        <w:ind w:firstLine="720"/>
        <w:jc w:val="both"/>
        <w:rPr>
          <w:rFonts w:ascii="Times New Roman" w:eastAsia="Times New Roman" w:hAnsi="Times New Roman" w:cs="Times New Roman"/>
          <w:color w:val="000000"/>
          <w:sz w:val="28"/>
          <w:szCs w:val="28"/>
          <w:lang w:eastAsia="en-US"/>
        </w:rPr>
      </w:pPr>
      <w:r w:rsidRPr="00341FD8">
        <w:rPr>
          <w:rFonts w:ascii="Times New Roman" w:eastAsia="Times New Roman" w:hAnsi="Times New Roman" w:cs="Times New Roman"/>
          <w:color w:val="000000"/>
          <w:sz w:val="28"/>
          <w:szCs w:val="28"/>
          <w:lang w:eastAsia="en-US"/>
        </w:rPr>
        <w:t xml:space="preserve">b. </w:t>
      </w:r>
      <w:r w:rsidRPr="00341FD8">
        <w:rPr>
          <w:rFonts w:ascii="Times New Roman" w:eastAsia="Times New Roman" w:hAnsi="Times New Roman" w:cs="Times New Roman"/>
          <w:bCs/>
          <w:color w:val="000000"/>
          <w:sz w:val="28"/>
          <w:szCs w:val="28"/>
          <w:shd w:val="clear" w:color="auto" w:fill="FFFFFF"/>
          <w:lang w:eastAsia="en-US"/>
        </w:rPr>
        <w:t>Theo em, nếu chúng ta  có mặt ở nơi xảy ra bạc lực gia đình thì chúng ta phải  có trách nhiệm như thế nào?</w:t>
      </w:r>
    </w:p>
    <w:p w:rsidR="00E22840" w:rsidRPr="00E22840" w:rsidRDefault="00E22840" w:rsidP="00E22840">
      <w:pPr>
        <w:shd w:val="clear" w:color="auto" w:fill="FFFFFF"/>
        <w:jc w:val="both"/>
        <w:rPr>
          <w:rFonts w:ascii="Times New Roman" w:eastAsia="Times New Roman" w:hAnsi="Times New Roman" w:cs="Times New Roman"/>
          <w:i/>
          <w:iCs/>
          <w:color w:val="222222"/>
          <w:spacing w:val="-8"/>
          <w:sz w:val="28"/>
          <w:szCs w:val="28"/>
          <w:lang w:eastAsia="en-US"/>
        </w:rPr>
      </w:pPr>
      <w:r w:rsidRPr="00E22840">
        <w:rPr>
          <w:rFonts w:ascii="Times New Roman" w:eastAsia="Times New Roman" w:hAnsi="Times New Roman" w:cs="Times New Roman"/>
          <w:b/>
          <w:bCs/>
          <w:color w:val="222222"/>
          <w:spacing w:val="-8"/>
          <w:sz w:val="28"/>
          <w:szCs w:val="28"/>
          <w:lang w:eastAsia="en-US"/>
        </w:rPr>
        <w:t xml:space="preserve">Câu </w:t>
      </w:r>
      <w:r>
        <w:rPr>
          <w:rFonts w:ascii="Times New Roman" w:eastAsia="Times New Roman" w:hAnsi="Times New Roman" w:cs="Times New Roman"/>
          <w:b/>
          <w:bCs/>
          <w:color w:val="222222"/>
          <w:spacing w:val="-8"/>
          <w:sz w:val="28"/>
          <w:szCs w:val="28"/>
          <w:lang w:eastAsia="en-US"/>
        </w:rPr>
        <w:t>2</w:t>
      </w:r>
      <w:r w:rsidRPr="00E22840">
        <w:rPr>
          <w:rFonts w:ascii="Times New Roman" w:eastAsia="Times New Roman" w:hAnsi="Times New Roman" w:cs="Times New Roman"/>
          <w:color w:val="222222"/>
          <w:spacing w:val="-8"/>
          <w:sz w:val="28"/>
          <w:szCs w:val="28"/>
          <w:lang w:eastAsia="en-US"/>
        </w:rPr>
        <w:t xml:space="preserve"> </w:t>
      </w:r>
    </w:p>
    <w:p w:rsidR="00E22840" w:rsidRPr="00E22840" w:rsidRDefault="00E22840" w:rsidP="00E22840">
      <w:pPr>
        <w:shd w:val="clear" w:color="auto" w:fill="FFFFFF"/>
        <w:jc w:val="both"/>
        <w:rPr>
          <w:rFonts w:ascii="Times New Roman" w:eastAsia="Times New Roman" w:hAnsi="Times New Roman" w:cs="Times New Roman"/>
          <w:color w:val="222222"/>
          <w:spacing w:val="-4"/>
          <w:sz w:val="28"/>
          <w:szCs w:val="28"/>
          <w:lang w:eastAsia="en-US"/>
        </w:rPr>
      </w:pPr>
      <w:r w:rsidRPr="00E22840">
        <w:rPr>
          <w:rFonts w:ascii="Times New Roman" w:eastAsia="Times New Roman" w:hAnsi="Times New Roman" w:cs="Times New Roman"/>
          <w:i/>
          <w:iCs/>
          <w:color w:val="222222"/>
          <w:spacing w:val="-4"/>
          <w:sz w:val="28"/>
          <w:szCs w:val="28"/>
          <w:lang w:eastAsia="en-US"/>
        </w:rPr>
        <w:tab/>
      </w:r>
      <w:r w:rsidRPr="00E22840">
        <w:rPr>
          <w:rFonts w:ascii="Times New Roman" w:eastAsia="Times New Roman" w:hAnsi="Times New Roman" w:cs="Times New Roman"/>
          <w:color w:val="222222"/>
          <w:spacing w:val="-4"/>
          <w:sz w:val="28"/>
          <w:szCs w:val="28"/>
          <w:lang w:eastAsia="en-US"/>
        </w:rPr>
        <w:t xml:space="preserve">Tình huống: Bạn H và nhóm bạn rủ nhau đi xem phim. Bạn H và các bạn muốn mua thêm nước uống, bỏng ngô nhưng không đủ tiền. Bạn H không suy nghĩ và lấy ngay số tiền mua đồ dùng học tập mà mẹ vừa đưa sáng nay để mua nước, bỏng ngô cho các bạn. </w:t>
      </w:r>
    </w:p>
    <w:p w:rsidR="00E22840" w:rsidRPr="00E22840" w:rsidRDefault="00E22840" w:rsidP="00E22840">
      <w:pPr>
        <w:shd w:val="clear" w:color="auto" w:fill="FFFFFF"/>
        <w:ind w:firstLine="720"/>
        <w:jc w:val="both"/>
        <w:rPr>
          <w:rFonts w:ascii="Times New Roman" w:eastAsia="Times New Roman" w:hAnsi="Times New Roman" w:cs="Times New Roman"/>
          <w:color w:val="222222"/>
          <w:spacing w:val="4"/>
          <w:sz w:val="28"/>
          <w:szCs w:val="28"/>
          <w:lang w:eastAsia="en-US"/>
        </w:rPr>
      </w:pPr>
      <w:r w:rsidRPr="00E22840">
        <w:rPr>
          <w:rFonts w:ascii="Times New Roman" w:eastAsia="Times New Roman" w:hAnsi="Times New Roman" w:cs="Times New Roman"/>
          <w:color w:val="222222"/>
          <w:spacing w:val="4"/>
          <w:sz w:val="28"/>
          <w:szCs w:val="28"/>
          <w:lang w:eastAsia="en-US"/>
        </w:rPr>
        <w:t>Thấy vậy, các bạn trong nhóm đã khuyên bạn ấy không nên chi tiêu như vậy. Thế nhưng, bạn H lại nói: “Không cần phải tính toán làm gì, hết tiền thì mình lại xin bố mẹ”.</w:t>
      </w:r>
    </w:p>
    <w:p w:rsidR="00E22840" w:rsidRPr="00E22840" w:rsidRDefault="00E22840" w:rsidP="00E22840">
      <w:pPr>
        <w:shd w:val="clear" w:color="auto" w:fill="FFFFFF"/>
        <w:ind w:firstLine="720"/>
        <w:jc w:val="both"/>
        <w:rPr>
          <w:rFonts w:ascii="Times New Roman" w:eastAsia="Times New Roman" w:hAnsi="Times New Roman" w:cs="Times New Roman"/>
          <w:b/>
          <w:bCs/>
          <w:color w:val="222222"/>
          <w:spacing w:val="-8"/>
          <w:sz w:val="28"/>
          <w:szCs w:val="28"/>
          <w:lang w:eastAsia="en-US"/>
        </w:rPr>
      </w:pPr>
      <w:r w:rsidRPr="00E22840">
        <w:rPr>
          <w:rFonts w:ascii="Times New Roman" w:eastAsia="Times New Roman" w:hAnsi="Times New Roman" w:cs="Times New Roman"/>
          <w:b/>
          <w:bCs/>
          <w:color w:val="222222"/>
          <w:spacing w:val="-8"/>
          <w:sz w:val="28"/>
          <w:szCs w:val="28"/>
          <w:lang w:eastAsia="en-US"/>
        </w:rPr>
        <w:t>Câu hỏi:</w:t>
      </w:r>
    </w:p>
    <w:p w:rsidR="00E22840" w:rsidRPr="00E22840" w:rsidRDefault="00E22840" w:rsidP="00E22840">
      <w:pPr>
        <w:shd w:val="clear" w:color="auto" w:fill="FFFFFF"/>
        <w:ind w:firstLine="720"/>
        <w:jc w:val="both"/>
        <w:rPr>
          <w:rFonts w:ascii="Times New Roman" w:eastAsia="Times New Roman" w:hAnsi="Times New Roman" w:cs="Times New Roman"/>
          <w:color w:val="222222"/>
          <w:spacing w:val="-8"/>
          <w:sz w:val="28"/>
          <w:szCs w:val="28"/>
          <w:lang w:eastAsia="en-US"/>
        </w:rPr>
      </w:pPr>
      <w:r w:rsidRPr="00E22840">
        <w:rPr>
          <w:rFonts w:ascii="Times New Roman" w:eastAsia="Times New Roman" w:hAnsi="Times New Roman" w:cs="Times New Roman"/>
          <w:color w:val="222222"/>
          <w:spacing w:val="-8"/>
          <w:sz w:val="28"/>
          <w:szCs w:val="28"/>
          <w:lang w:eastAsia="en-US"/>
        </w:rPr>
        <w:t>a. Em có nhận xét gì về cách chi tiêu của bạn H?</w:t>
      </w:r>
    </w:p>
    <w:p w:rsidR="00425E0A" w:rsidRPr="00A238A2" w:rsidRDefault="00E22840" w:rsidP="00A238A2">
      <w:pPr>
        <w:shd w:val="clear" w:color="auto" w:fill="FFFFFF"/>
        <w:ind w:firstLine="720"/>
        <w:jc w:val="both"/>
        <w:rPr>
          <w:rFonts w:ascii="Times New Roman" w:eastAsia="Times New Roman" w:hAnsi="Times New Roman" w:cs="Times New Roman"/>
          <w:b/>
          <w:bCs/>
          <w:color w:val="222222"/>
          <w:spacing w:val="-8"/>
          <w:sz w:val="28"/>
          <w:szCs w:val="28"/>
          <w:lang w:eastAsia="en-US"/>
        </w:rPr>
      </w:pPr>
      <w:r w:rsidRPr="00E22840">
        <w:rPr>
          <w:rFonts w:ascii="Times New Roman" w:eastAsia="Times New Roman" w:hAnsi="Times New Roman" w:cs="Times New Roman"/>
          <w:color w:val="222222"/>
          <w:spacing w:val="-8"/>
          <w:sz w:val="28"/>
          <w:szCs w:val="28"/>
          <w:lang w:eastAsia="en-US"/>
        </w:rPr>
        <w:t>b. Nếu em là bạn của bạn H, em sẽ khuyên bạn H như thế nào để có thói quen chi tiêu tốt hơn?</w:t>
      </w:r>
    </w:p>
    <w:tbl>
      <w:tblPr>
        <w:tblW w:w="0" w:type="auto"/>
        <w:tblInd w:w="250" w:type="dxa"/>
        <w:tblLook w:val="04A0" w:firstRow="1" w:lastRow="0" w:firstColumn="1" w:lastColumn="0" w:noHBand="0" w:noVBand="1"/>
      </w:tblPr>
      <w:tblGrid>
        <w:gridCol w:w="4394"/>
        <w:gridCol w:w="4440"/>
      </w:tblGrid>
      <w:tr w:rsidR="00A238A2" w:rsidTr="00D26984">
        <w:trPr>
          <w:trHeight w:val="1489"/>
        </w:trPr>
        <w:tc>
          <w:tcPr>
            <w:tcW w:w="4394" w:type="dxa"/>
            <w:shd w:val="clear" w:color="auto" w:fill="auto"/>
          </w:tcPr>
          <w:p w:rsidR="00A238A2" w:rsidRDefault="00A238A2" w:rsidP="00D26984">
            <w:pPr>
              <w:spacing w:line="276" w:lineRule="auto"/>
              <w:jc w:val="center"/>
              <w:rPr>
                <w:rFonts w:ascii="Times New Roman" w:eastAsia="SimSun" w:hAnsi="Times New Roman" w:cs="Times New Roman"/>
                <w:b/>
                <w:bCs/>
                <w:sz w:val="28"/>
                <w:szCs w:val="28"/>
              </w:rPr>
            </w:pPr>
          </w:p>
          <w:p w:rsidR="00A238A2" w:rsidRDefault="00A238A2" w:rsidP="00D26984">
            <w:pPr>
              <w:spacing w:line="276" w:lineRule="auto"/>
              <w:jc w:val="center"/>
              <w:rPr>
                <w:rFonts w:ascii="Times New Roman" w:eastAsia="SimSun" w:hAnsi="Times New Roman" w:cs="Times New Roman"/>
                <w:b/>
                <w:bCs/>
                <w:sz w:val="28"/>
                <w:szCs w:val="28"/>
              </w:rPr>
            </w:pPr>
            <w:r>
              <w:rPr>
                <w:rFonts w:ascii="Times New Roman" w:eastAsia="SimSun" w:hAnsi="Times New Roman" w:cs="Times New Roman"/>
                <w:b/>
                <w:bCs/>
                <w:sz w:val="28"/>
                <w:szCs w:val="28"/>
              </w:rPr>
              <w:t>TỔ TRƯỞNG CHUYÊN MÔN</w:t>
            </w:r>
          </w:p>
          <w:p w:rsidR="00A238A2" w:rsidRDefault="00A238A2" w:rsidP="00A238A2">
            <w:pPr>
              <w:widowControl w:val="0"/>
              <w:tabs>
                <w:tab w:val="center" w:pos="5021"/>
              </w:tabs>
              <w:spacing w:line="276" w:lineRule="auto"/>
              <w:rPr>
                <w:rFonts w:ascii="Times New Roman" w:eastAsia="Courier New" w:hAnsi="Times New Roman" w:cs="Times New Roman"/>
                <w:b/>
                <w:color w:val="000000"/>
                <w:sz w:val="28"/>
                <w:szCs w:val="28"/>
                <w:lang w:val="vi-VN" w:eastAsia="vi-VN" w:bidi="vi-VN"/>
              </w:rPr>
            </w:pPr>
          </w:p>
          <w:p w:rsidR="00A238A2" w:rsidRDefault="00A238A2" w:rsidP="00D26984">
            <w:pPr>
              <w:widowControl w:val="0"/>
              <w:tabs>
                <w:tab w:val="center" w:pos="5021"/>
              </w:tabs>
              <w:spacing w:line="276" w:lineRule="auto"/>
              <w:jc w:val="center"/>
              <w:rPr>
                <w:rFonts w:ascii="Times New Roman" w:eastAsia="Courier New" w:hAnsi="Times New Roman" w:cs="Times New Roman"/>
                <w:b/>
                <w:color w:val="000000"/>
                <w:sz w:val="28"/>
                <w:szCs w:val="28"/>
                <w:lang w:eastAsia="vi-VN" w:bidi="vi-VN"/>
              </w:rPr>
            </w:pPr>
            <w:r>
              <w:rPr>
                <w:rFonts w:ascii="Times New Roman" w:eastAsia="Courier New" w:hAnsi="Times New Roman" w:cs="Times New Roman"/>
                <w:b/>
                <w:color w:val="000000"/>
                <w:sz w:val="28"/>
                <w:szCs w:val="28"/>
                <w:lang w:eastAsia="vi-VN" w:bidi="vi-VN"/>
              </w:rPr>
              <w:t>Nguyễn Thị Hậu</w:t>
            </w:r>
          </w:p>
        </w:tc>
        <w:tc>
          <w:tcPr>
            <w:tcW w:w="4440" w:type="dxa"/>
            <w:shd w:val="clear" w:color="auto" w:fill="auto"/>
          </w:tcPr>
          <w:p w:rsidR="00A238A2" w:rsidRDefault="00A238A2" w:rsidP="00D26984">
            <w:pPr>
              <w:widowControl w:val="0"/>
              <w:spacing w:line="276" w:lineRule="auto"/>
              <w:jc w:val="center"/>
              <w:rPr>
                <w:rFonts w:ascii="Times New Roman" w:eastAsia="Courier New" w:hAnsi="Times New Roman" w:cs="Times New Roman"/>
                <w:b/>
                <w:bCs/>
                <w:color w:val="000000"/>
                <w:sz w:val="28"/>
                <w:szCs w:val="28"/>
                <w:lang w:eastAsia="vi-VN" w:bidi="vi-VN"/>
              </w:rPr>
            </w:pPr>
          </w:p>
        </w:tc>
      </w:tr>
    </w:tbl>
    <w:p w:rsidR="00A238A2" w:rsidRDefault="00A238A2" w:rsidP="00A238A2">
      <w:pPr>
        <w:spacing w:line="276" w:lineRule="auto"/>
        <w:jc w:val="center"/>
        <w:rPr>
          <w:rFonts w:ascii="Times New Roman" w:hAnsi="Times New Roman" w:cs="Times New Roman"/>
          <w:b/>
          <w:bCs/>
          <w:sz w:val="28"/>
          <w:szCs w:val="28"/>
        </w:rPr>
      </w:pPr>
    </w:p>
    <w:p w:rsidR="00A238A2" w:rsidRDefault="00A238A2" w:rsidP="00A238A2">
      <w:pPr>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DUYỆT CỦA BAN GIÁM HIỆU</w:t>
      </w:r>
    </w:p>
    <w:p w:rsidR="00A238A2" w:rsidRDefault="00A238A2" w:rsidP="006840FE">
      <w:pPr>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PHÓ HIỆU TRƯỞNG</w:t>
      </w:r>
    </w:p>
    <w:p w:rsidR="006840FE" w:rsidRDefault="006840FE" w:rsidP="006840FE">
      <w:pPr>
        <w:spacing w:line="276" w:lineRule="auto"/>
        <w:jc w:val="center"/>
        <w:rPr>
          <w:rFonts w:ascii="Times New Roman" w:hAnsi="Times New Roman" w:cs="Times New Roman"/>
          <w:b/>
          <w:bCs/>
          <w:sz w:val="28"/>
          <w:szCs w:val="28"/>
        </w:rPr>
      </w:pPr>
    </w:p>
    <w:p w:rsidR="00A238A2" w:rsidRPr="00A238A2" w:rsidRDefault="00A238A2" w:rsidP="00A238A2">
      <w:pPr>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Vũ Minh Tân</w:t>
      </w:r>
    </w:p>
    <w:tbl>
      <w:tblPr>
        <w:tblW w:w="8931" w:type="dxa"/>
        <w:tblInd w:w="108" w:type="dxa"/>
        <w:tblLayout w:type="fixed"/>
        <w:tblLook w:val="04A0" w:firstRow="1" w:lastRow="0" w:firstColumn="1" w:lastColumn="0" w:noHBand="0" w:noVBand="1"/>
      </w:tblPr>
      <w:tblGrid>
        <w:gridCol w:w="8931"/>
      </w:tblGrid>
      <w:tr w:rsidR="00134E1B" w:rsidTr="00BE52BB">
        <w:trPr>
          <w:trHeight w:val="1004"/>
        </w:trPr>
        <w:tc>
          <w:tcPr>
            <w:tcW w:w="8931" w:type="dxa"/>
            <w:tcBorders>
              <w:top w:val="nil"/>
              <w:left w:val="nil"/>
              <w:bottom w:val="nil"/>
              <w:right w:val="nil"/>
            </w:tcBorders>
          </w:tcPr>
          <w:p w:rsidR="00134E1B" w:rsidRDefault="00134E1B" w:rsidP="00BE52BB">
            <w:pPr>
              <w:pStyle w:val="Heading1"/>
              <w:spacing w:before="0" w:after="0" w:line="276" w:lineRule="auto"/>
              <w:rPr>
                <w:rFonts w:ascii="Times New Roman" w:hAnsi="Times New Roman" w:cs="Times New Roman"/>
                <w:b w:val="0"/>
                <w:sz w:val="26"/>
                <w:szCs w:val="26"/>
              </w:rPr>
            </w:pPr>
            <w:r>
              <w:rPr>
                <w:rFonts w:ascii="Times New Roman" w:eastAsia="Times New Roman" w:hAnsi="Times New Roman" w:cs="Times New Roman"/>
                <w:b w:val="0"/>
                <w:sz w:val="26"/>
                <w:szCs w:val="26"/>
                <w:lang w:eastAsia="en-US"/>
              </w:rPr>
              <w:lastRenderedPageBreak/>
              <w:t>PHÒNG GD&amp;ĐT</w:t>
            </w:r>
            <w:r>
              <w:rPr>
                <w:rFonts w:ascii="Times New Roman" w:hAnsi="Times New Roman" w:cs="Times New Roman"/>
                <w:b w:val="0"/>
                <w:sz w:val="26"/>
                <w:szCs w:val="26"/>
              </w:rPr>
              <w:t xml:space="preserve"> TX ĐÔNG TRIỀU</w:t>
            </w:r>
          </w:p>
          <w:p w:rsidR="00134E1B" w:rsidRDefault="00134E1B" w:rsidP="00BE52BB">
            <w:pPr>
              <w:spacing w:line="276" w:lineRule="auto"/>
              <w:rPr>
                <w:rFonts w:ascii="Times New Roman" w:hAnsi="Times New Roman" w:cs="Times New Roman"/>
                <w:b/>
                <w:sz w:val="26"/>
                <w:szCs w:val="26"/>
              </w:rPr>
            </w:pPr>
            <w:r>
              <w:rPr>
                <w:rFonts w:ascii="Times New Roman" w:hAnsi="Times New Roman" w:cs="Times New Roman"/>
                <w:b/>
                <w:sz w:val="26"/>
                <w:szCs w:val="26"/>
              </w:rPr>
              <w:t>TRƯỜNG THCS NGUYỄN HUỆ</w:t>
            </w:r>
          </w:p>
          <w:p w:rsidR="00134E1B" w:rsidRDefault="00134E1B" w:rsidP="00BE52BB">
            <w:pPr>
              <w:spacing w:line="276" w:lineRule="auto"/>
              <w:rPr>
                <w:rFonts w:ascii="Times New Roman" w:hAnsi="Times New Roman" w:cs="Times New Roman"/>
                <w:b/>
                <w:sz w:val="26"/>
                <w:szCs w:val="26"/>
              </w:rPr>
            </w:pPr>
            <w:r>
              <w:rPr>
                <w:rFonts w:ascii="Times New Roman" w:hAnsi="Times New Roman" w:cs="Times New Roman"/>
                <w:noProof/>
                <w:sz w:val="26"/>
                <w:szCs w:val="26"/>
                <w:lang w:eastAsia="en-US"/>
              </w:rPr>
              <mc:AlternateContent>
                <mc:Choice Requires="wps">
                  <w:drawing>
                    <wp:anchor distT="0" distB="0" distL="114300" distR="114300" simplePos="0" relativeHeight="251664384" behindDoc="0" locked="0" layoutInCell="1" allowOverlap="1" wp14:anchorId="475B9521" wp14:editId="1F74F885">
                      <wp:simplePos x="0" y="0"/>
                      <wp:positionH relativeFrom="column">
                        <wp:posOffset>833755</wp:posOffset>
                      </wp:positionH>
                      <wp:positionV relativeFrom="paragraph">
                        <wp:posOffset>-5715</wp:posOffset>
                      </wp:positionV>
                      <wp:extent cx="1115695" cy="0"/>
                      <wp:effectExtent l="0" t="4445" r="0" b="508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5695" cy="0"/>
                              </a:xfrm>
                              <a:prstGeom prst="line">
                                <a:avLst/>
                              </a:prstGeom>
                              <a:noFill/>
                              <a:ln w="9525">
                                <a:solidFill>
                                  <a:srgbClr val="000000"/>
                                </a:solidFill>
                                <a:round/>
                              </a:ln>
                            </wps:spPr>
                            <wps:bodyPr/>
                          </wps:wsp>
                        </a:graphicData>
                      </a:graphic>
                    </wp:anchor>
                  </w:drawing>
                </mc:Choice>
                <mc:Fallback>
                  <w:pict>
                    <v:line w14:anchorId="375ED0AE" id="Straight Connector 3"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5.65pt,-.45pt" to="15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"/>
                  </w:pict>
                </mc:Fallback>
              </mc:AlternateContent>
            </w:r>
          </w:p>
        </w:tc>
      </w:tr>
    </w:tbl>
    <w:p w:rsidR="00134E1B" w:rsidRDefault="00134E1B" w:rsidP="00134E1B">
      <w:pPr>
        <w:rPr>
          <w:rFonts w:ascii="Times New Roman" w:hAnsi="Times New Roman" w:cs="Times New Roman"/>
          <w:b/>
          <w:bCs/>
          <w:sz w:val="28"/>
          <w:szCs w:val="28"/>
          <w:lang w:val="vi-VN"/>
        </w:rPr>
      </w:pPr>
    </w:p>
    <w:p w:rsidR="00134E1B" w:rsidRDefault="00134E1B" w:rsidP="00134E1B">
      <w:pPr>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 xml:space="preserve">ĐỀ CƯƠNG ÔN TẬP </w:t>
      </w:r>
      <w:r>
        <w:rPr>
          <w:rFonts w:ascii="Times New Roman" w:hAnsi="Times New Roman" w:cs="Times New Roman"/>
          <w:b/>
          <w:bCs/>
          <w:sz w:val="26"/>
          <w:szCs w:val="26"/>
        </w:rPr>
        <w:t>G</w:t>
      </w:r>
      <w:r>
        <w:rPr>
          <w:rFonts w:ascii="Times New Roman" w:hAnsi="Times New Roman" w:cs="Times New Roman"/>
          <w:b/>
          <w:bCs/>
          <w:sz w:val="26"/>
          <w:szCs w:val="26"/>
          <w:lang w:val="vi-VN"/>
        </w:rPr>
        <w:t>I</w:t>
      </w:r>
      <w:r>
        <w:rPr>
          <w:rFonts w:ascii="Times New Roman" w:hAnsi="Times New Roman" w:cs="Times New Roman"/>
          <w:b/>
          <w:bCs/>
          <w:sz w:val="26"/>
          <w:szCs w:val="26"/>
        </w:rPr>
        <w:t>ỮA</w:t>
      </w:r>
      <w:r>
        <w:rPr>
          <w:rFonts w:ascii="Times New Roman" w:hAnsi="Times New Roman" w:cs="Times New Roman"/>
          <w:b/>
          <w:bCs/>
          <w:sz w:val="26"/>
          <w:szCs w:val="26"/>
          <w:lang w:val="vi-VN"/>
        </w:rPr>
        <w:t xml:space="preserve"> HỌ</w:t>
      </w:r>
      <w:r w:rsidR="00B2060D">
        <w:rPr>
          <w:rFonts w:ascii="Times New Roman" w:hAnsi="Times New Roman" w:cs="Times New Roman"/>
          <w:b/>
          <w:bCs/>
          <w:sz w:val="26"/>
          <w:szCs w:val="26"/>
          <w:lang w:val="vi-VN"/>
        </w:rPr>
        <w:t>C KÌ II</w:t>
      </w:r>
    </w:p>
    <w:p w:rsidR="00134E1B" w:rsidRDefault="00134E1B" w:rsidP="00134E1B">
      <w:pPr>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NĂM HỌC 2023-2024</w:t>
      </w:r>
    </w:p>
    <w:p w:rsidR="00134E1B" w:rsidRPr="00A238A2" w:rsidRDefault="00134E1B" w:rsidP="00A238A2">
      <w:pPr>
        <w:ind w:left="70"/>
        <w:jc w:val="center"/>
        <w:rPr>
          <w:rFonts w:ascii="Times New Roman" w:hAnsi="Times New Roman" w:cs="Times New Roman"/>
          <w:b/>
          <w:bCs/>
          <w:sz w:val="26"/>
          <w:szCs w:val="26"/>
          <w:lang w:val="vi-VN"/>
        </w:rPr>
      </w:pPr>
      <w:r>
        <w:rPr>
          <w:rFonts w:ascii="Times New Roman" w:hAnsi="Times New Roman" w:cs="Times New Roman"/>
          <w:b/>
          <w:bCs/>
          <w:sz w:val="26"/>
          <w:szCs w:val="26"/>
          <w:lang w:val="vi-VN"/>
        </w:rPr>
        <w:t xml:space="preserve">MÔN: </w:t>
      </w:r>
      <w:r>
        <w:rPr>
          <w:rFonts w:ascii="Times New Roman" w:hAnsi="Times New Roman" w:cs="Times New Roman"/>
          <w:b/>
          <w:bCs/>
          <w:sz w:val="26"/>
          <w:szCs w:val="26"/>
        </w:rPr>
        <w:t>GDCD</w:t>
      </w:r>
      <w:r>
        <w:rPr>
          <w:rFonts w:ascii="Times New Roman" w:hAnsi="Times New Roman" w:cs="Times New Roman"/>
          <w:b/>
          <w:bCs/>
          <w:sz w:val="26"/>
          <w:szCs w:val="26"/>
          <w:lang w:val="vi-VN"/>
        </w:rPr>
        <w:t xml:space="preserve"> 9</w:t>
      </w:r>
    </w:p>
    <w:p w:rsidR="00134E1B" w:rsidRPr="000B350D" w:rsidRDefault="00134E1B" w:rsidP="00134E1B">
      <w:pPr>
        <w:ind w:left="70"/>
        <w:rPr>
          <w:rFonts w:ascii="Times New Roman" w:hAnsi="Times New Roman" w:cs="Times New Roman"/>
          <w:b/>
          <w:bCs/>
          <w:sz w:val="28"/>
          <w:szCs w:val="28"/>
        </w:rPr>
      </w:pPr>
      <w:r w:rsidRPr="000B350D">
        <w:rPr>
          <w:rFonts w:ascii="Times New Roman" w:hAnsi="Times New Roman" w:cs="Times New Roman"/>
          <w:b/>
          <w:bCs/>
          <w:sz w:val="28"/>
          <w:szCs w:val="28"/>
        </w:rPr>
        <w:t xml:space="preserve">A.Lý Thuyết: Trắc nghiệm: </w:t>
      </w:r>
    </w:p>
    <w:p w:rsidR="00134E1B" w:rsidRPr="000B350D" w:rsidRDefault="00134E1B" w:rsidP="00134E1B">
      <w:pPr>
        <w:ind w:left="70"/>
        <w:rPr>
          <w:rFonts w:ascii="Times New Roman" w:hAnsi="Times New Roman" w:cs="Times New Roman"/>
          <w:bCs/>
          <w:sz w:val="28"/>
          <w:szCs w:val="28"/>
        </w:rPr>
      </w:pPr>
      <w:r w:rsidRPr="000B350D">
        <w:rPr>
          <w:rFonts w:ascii="Times New Roman" w:hAnsi="Times New Roman" w:cs="Times New Roman"/>
          <w:bCs/>
          <w:sz w:val="28"/>
          <w:szCs w:val="28"/>
        </w:rPr>
        <w:t xml:space="preserve">1. Quyền và nghĩa vụ của công dân trong hôn nhân </w:t>
      </w:r>
    </w:p>
    <w:p w:rsidR="00134E1B" w:rsidRPr="000B350D" w:rsidRDefault="00134E1B" w:rsidP="00134E1B">
      <w:pPr>
        <w:ind w:left="70"/>
        <w:rPr>
          <w:rFonts w:ascii="Times New Roman" w:hAnsi="Times New Roman" w:cs="Times New Roman"/>
          <w:bCs/>
          <w:sz w:val="28"/>
          <w:szCs w:val="28"/>
        </w:rPr>
      </w:pPr>
      <w:r w:rsidRPr="000B350D">
        <w:rPr>
          <w:rFonts w:ascii="Times New Roman" w:hAnsi="Times New Roman" w:cs="Times New Roman"/>
          <w:bCs/>
          <w:sz w:val="28"/>
          <w:szCs w:val="28"/>
        </w:rPr>
        <w:t>2. Quyền tự do kinh doanh và nghĩa vụ đóng thuế</w:t>
      </w:r>
    </w:p>
    <w:p w:rsidR="00134E1B" w:rsidRPr="000B350D" w:rsidRDefault="00134E1B" w:rsidP="00134E1B">
      <w:pPr>
        <w:ind w:left="70"/>
        <w:rPr>
          <w:rFonts w:ascii="Times New Roman" w:hAnsi="Times New Roman" w:cs="Times New Roman"/>
          <w:bCs/>
          <w:sz w:val="28"/>
          <w:szCs w:val="28"/>
        </w:rPr>
      </w:pPr>
      <w:r w:rsidRPr="000B350D">
        <w:rPr>
          <w:rFonts w:ascii="Times New Roman" w:hAnsi="Times New Roman" w:cs="Times New Roman"/>
          <w:bCs/>
          <w:sz w:val="28"/>
          <w:szCs w:val="28"/>
        </w:rPr>
        <w:t>3. Quyền và nghĩa vụ lao động của công dân</w:t>
      </w:r>
    </w:p>
    <w:p w:rsidR="00134E1B" w:rsidRPr="000B350D" w:rsidRDefault="00134E1B" w:rsidP="00134E1B">
      <w:pPr>
        <w:ind w:left="70"/>
        <w:rPr>
          <w:rFonts w:ascii="Times New Roman" w:hAnsi="Times New Roman" w:cs="Times New Roman"/>
          <w:b/>
          <w:bCs/>
          <w:sz w:val="28"/>
          <w:szCs w:val="28"/>
        </w:rPr>
      </w:pPr>
      <w:r w:rsidRPr="000B350D">
        <w:rPr>
          <w:rFonts w:ascii="Times New Roman" w:hAnsi="Times New Roman" w:cs="Times New Roman"/>
          <w:b/>
          <w:bCs/>
          <w:sz w:val="28"/>
          <w:szCs w:val="28"/>
        </w:rPr>
        <w:t xml:space="preserve">B. Luyện tập:Tình huống. </w:t>
      </w:r>
    </w:p>
    <w:p w:rsidR="00134E1B" w:rsidRPr="000B350D" w:rsidRDefault="00134E1B" w:rsidP="00134E1B">
      <w:pPr>
        <w:ind w:left="70"/>
        <w:rPr>
          <w:rFonts w:ascii="Times New Roman" w:hAnsi="Times New Roman" w:cs="Times New Roman"/>
          <w:b/>
          <w:bCs/>
          <w:sz w:val="28"/>
          <w:szCs w:val="28"/>
        </w:rPr>
      </w:pPr>
      <w:r w:rsidRPr="000B350D">
        <w:rPr>
          <w:rFonts w:ascii="Times New Roman" w:hAnsi="Times New Roman" w:cs="Times New Roman"/>
          <w:b/>
          <w:bCs/>
          <w:sz w:val="28"/>
          <w:szCs w:val="28"/>
        </w:rPr>
        <w:t xml:space="preserve">Câu 1. </w:t>
      </w:r>
    </w:p>
    <w:p w:rsidR="00134E1B" w:rsidRPr="000B350D" w:rsidRDefault="00134E1B" w:rsidP="00134E1B">
      <w:pPr>
        <w:ind w:left="70"/>
        <w:rPr>
          <w:rFonts w:ascii="Times New Roman" w:hAnsi="Times New Roman" w:cs="Times New Roman"/>
          <w:bCs/>
          <w:sz w:val="28"/>
          <w:szCs w:val="28"/>
        </w:rPr>
      </w:pPr>
      <w:r w:rsidRPr="000B350D">
        <w:rPr>
          <w:rFonts w:ascii="Times New Roman" w:hAnsi="Times New Roman" w:cs="Times New Roman"/>
          <w:bCs/>
          <w:sz w:val="28"/>
          <w:szCs w:val="28"/>
        </w:rPr>
        <w:t>Anh K và chị H yêu nhau nhưng gia đình hai bên không chấp nhận tình yêu của hai người . Vượt qua phản ứng của hai bên gia đình , anh K và chị H vẫn quyết định tiến tới hôn nhân.</w:t>
      </w:r>
    </w:p>
    <w:p w:rsidR="00134E1B" w:rsidRPr="000B350D" w:rsidRDefault="00134E1B" w:rsidP="00134E1B">
      <w:pPr>
        <w:ind w:left="70"/>
        <w:rPr>
          <w:rFonts w:ascii="Times New Roman" w:hAnsi="Times New Roman" w:cs="Times New Roman"/>
          <w:bCs/>
          <w:sz w:val="28"/>
          <w:szCs w:val="28"/>
        </w:rPr>
      </w:pPr>
      <w:r w:rsidRPr="000B350D">
        <w:rPr>
          <w:rFonts w:ascii="Times New Roman" w:hAnsi="Times New Roman" w:cs="Times New Roman"/>
          <w:bCs/>
          <w:sz w:val="28"/>
          <w:szCs w:val="28"/>
        </w:rPr>
        <w:t>a. Theo em , với sự phản đối quyết liệt của hai bên gia đình như vậy thì anh K và chị H có đăng kí kết hôn được không ?</w:t>
      </w:r>
    </w:p>
    <w:p w:rsidR="00134E1B" w:rsidRPr="000B350D" w:rsidRDefault="00134E1B" w:rsidP="00134E1B">
      <w:pPr>
        <w:ind w:left="70"/>
        <w:rPr>
          <w:rFonts w:ascii="Times New Roman" w:hAnsi="Times New Roman" w:cs="Times New Roman"/>
          <w:bCs/>
          <w:sz w:val="28"/>
          <w:szCs w:val="28"/>
        </w:rPr>
      </w:pPr>
      <w:r w:rsidRPr="000B350D">
        <w:rPr>
          <w:rFonts w:ascii="Times New Roman" w:hAnsi="Times New Roman" w:cs="Times New Roman"/>
          <w:bCs/>
          <w:sz w:val="28"/>
          <w:szCs w:val="28"/>
        </w:rPr>
        <w:t>b. Trong trường hợp này anh K và chị H nên làm gì?</w:t>
      </w:r>
    </w:p>
    <w:p w:rsidR="00134E1B" w:rsidRPr="000B350D" w:rsidRDefault="00134E1B" w:rsidP="00134E1B">
      <w:pPr>
        <w:ind w:left="70"/>
        <w:rPr>
          <w:rFonts w:ascii="Times New Roman" w:hAnsi="Times New Roman" w:cs="Times New Roman"/>
          <w:b/>
          <w:bCs/>
          <w:sz w:val="28"/>
          <w:szCs w:val="28"/>
        </w:rPr>
      </w:pPr>
      <w:r w:rsidRPr="000B350D">
        <w:rPr>
          <w:rFonts w:ascii="Times New Roman" w:hAnsi="Times New Roman" w:cs="Times New Roman"/>
          <w:b/>
          <w:bCs/>
          <w:sz w:val="28"/>
          <w:szCs w:val="28"/>
        </w:rPr>
        <w:t xml:space="preserve">Câu 2. </w:t>
      </w:r>
    </w:p>
    <w:p w:rsidR="00134E1B" w:rsidRPr="000B350D" w:rsidRDefault="00134E1B" w:rsidP="00134E1B">
      <w:pPr>
        <w:ind w:left="70"/>
        <w:rPr>
          <w:rFonts w:ascii="Times New Roman" w:hAnsi="Times New Roman" w:cs="Times New Roman"/>
          <w:bCs/>
          <w:sz w:val="28"/>
          <w:szCs w:val="28"/>
        </w:rPr>
      </w:pPr>
      <w:r w:rsidRPr="000B350D">
        <w:rPr>
          <w:rFonts w:ascii="Times New Roman" w:hAnsi="Times New Roman" w:cs="Times New Roman"/>
          <w:bCs/>
          <w:sz w:val="28"/>
          <w:szCs w:val="28"/>
        </w:rPr>
        <w:t>D đã 25 tuổi nhưng là một thanh niên lười lao động, chỉ thích sống dựa dẫm vào cha mẹ. Hằng ngày, D thường xin tiền mẹ để tụ tập theo nhóm bạn ăn chơi lêu lổng. L là một người bạn thân của D đã khuyên cậu đi tìm việc làm để có thể tự nuôi sống bản thân và giúp đỡ gia đình. D đã phản đối và cho rằng “lao động là quyền của công dân vì thế lao động hay không là quyền của D, L không nên can thiệp”.</w:t>
      </w:r>
    </w:p>
    <w:p w:rsidR="00134E1B" w:rsidRPr="000B350D" w:rsidRDefault="00134E1B" w:rsidP="00134E1B">
      <w:pPr>
        <w:ind w:left="70"/>
        <w:rPr>
          <w:rFonts w:ascii="Times New Roman" w:hAnsi="Times New Roman" w:cs="Times New Roman"/>
          <w:bCs/>
          <w:sz w:val="28"/>
          <w:szCs w:val="28"/>
        </w:rPr>
      </w:pPr>
      <w:r w:rsidRPr="000B350D">
        <w:rPr>
          <w:rFonts w:ascii="Times New Roman" w:hAnsi="Times New Roman" w:cs="Times New Roman"/>
          <w:bCs/>
          <w:sz w:val="28"/>
          <w:szCs w:val="28"/>
        </w:rPr>
        <w:t>Em có đồng ý với cách giải quyết của D hay không? Tại sao?</w:t>
      </w:r>
    </w:p>
    <w:p w:rsidR="00247CA4" w:rsidRPr="000B350D" w:rsidRDefault="00134E1B" w:rsidP="00134E1B">
      <w:pPr>
        <w:ind w:left="70"/>
        <w:rPr>
          <w:rFonts w:ascii="Times New Roman" w:hAnsi="Times New Roman" w:cs="Times New Roman"/>
          <w:bCs/>
          <w:sz w:val="28"/>
          <w:szCs w:val="28"/>
        </w:rPr>
      </w:pPr>
      <w:r w:rsidRPr="000B350D">
        <w:rPr>
          <w:rFonts w:ascii="Times New Roman" w:hAnsi="Times New Roman" w:cs="Times New Roman"/>
          <w:bCs/>
          <w:sz w:val="28"/>
          <w:szCs w:val="28"/>
        </w:rPr>
        <w:t xml:space="preserve">                                                       </w:t>
      </w:r>
    </w:p>
    <w:p w:rsidR="00134E1B" w:rsidRPr="00134E1B" w:rsidRDefault="00247CA4" w:rsidP="00134E1B">
      <w:pPr>
        <w:ind w:left="70"/>
        <w:rPr>
          <w:rFonts w:ascii="Times New Roman" w:hAnsi="Times New Roman" w:cs="Times New Roman"/>
          <w:bCs/>
          <w:sz w:val="26"/>
          <w:szCs w:val="26"/>
        </w:rPr>
      </w:pPr>
      <w:r>
        <w:rPr>
          <w:rFonts w:ascii="Times New Roman" w:hAnsi="Times New Roman" w:cs="Times New Roman"/>
          <w:bCs/>
          <w:sz w:val="26"/>
          <w:szCs w:val="26"/>
        </w:rPr>
        <w:t xml:space="preserve">                                                               </w:t>
      </w:r>
      <w:r w:rsidR="00134E1B">
        <w:rPr>
          <w:rFonts w:ascii="Times New Roman" w:hAnsi="Times New Roman" w:cs="Times New Roman"/>
          <w:bCs/>
          <w:sz w:val="26"/>
          <w:szCs w:val="26"/>
        </w:rPr>
        <w:t xml:space="preserve"> </w:t>
      </w:r>
      <w:r w:rsidR="00134E1B" w:rsidRPr="00134E1B">
        <w:rPr>
          <w:rFonts w:ascii="Times New Roman" w:hAnsi="Times New Roman" w:cs="Times New Roman"/>
          <w:bCs/>
          <w:sz w:val="26"/>
          <w:szCs w:val="26"/>
        </w:rPr>
        <w:t>------ Hết ------</w:t>
      </w:r>
    </w:p>
    <w:p w:rsidR="00A238A2" w:rsidRDefault="00A238A2" w:rsidP="00A238A2">
      <w:pPr>
        <w:spacing w:line="276" w:lineRule="auto"/>
        <w:rPr>
          <w:rFonts w:ascii="Times New Roman" w:hAnsi="Times New Roman" w:cs="Times New Roman"/>
          <w:spacing w:val="-4"/>
          <w:sz w:val="28"/>
          <w:szCs w:val="28"/>
        </w:rPr>
      </w:pPr>
    </w:p>
    <w:tbl>
      <w:tblPr>
        <w:tblW w:w="0" w:type="auto"/>
        <w:tblInd w:w="250" w:type="dxa"/>
        <w:tblLook w:val="04A0" w:firstRow="1" w:lastRow="0" w:firstColumn="1" w:lastColumn="0" w:noHBand="0" w:noVBand="1"/>
      </w:tblPr>
      <w:tblGrid>
        <w:gridCol w:w="4394"/>
        <w:gridCol w:w="4440"/>
      </w:tblGrid>
      <w:tr w:rsidR="00A238A2" w:rsidTr="00D26984">
        <w:trPr>
          <w:trHeight w:val="1489"/>
        </w:trPr>
        <w:tc>
          <w:tcPr>
            <w:tcW w:w="4394" w:type="dxa"/>
            <w:shd w:val="clear" w:color="auto" w:fill="auto"/>
          </w:tcPr>
          <w:p w:rsidR="00A238A2" w:rsidRDefault="00A238A2" w:rsidP="00D26984">
            <w:pPr>
              <w:spacing w:line="276" w:lineRule="auto"/>
              <w:jc w:val="center"/>
              <w:rPr>
                <w:rFonts w:ascii="Times New Roman" w:eastAsia="SimSun" w:hAnsi="Times New Roman" w:cs="Times New Roman"/>
                <w:b/>
                <w:bCs/>
                <w:sz w:val="28"/>
                <w:szCs w:val="28"/>
              </w:rPr>
            </w:pPr>
          </w:p>
          <w:p w:rsidR="00A238A2" w:rsidRDefault="00A238A2" w:rsidP="00D26984">
            <w:pPr>
              <w:spacing w:line="276" w:lineRule="auto"/>
              <w:jc w:val="center"/>
              <w:rPr>
                <w:rFonts w:ascii="Times New Roman" w:eastAsia="SimSun" w:hAnsi="Times New Roman" w:cs="Times New Roman"/>
                <w:b/>
                <w:bCs/>
                <w:sz w:val="28"/>
                <w:szCs w:val="28"/>
              </w:rPr>
            </w:pPr>
            <w:r>
              <w:rPr>
                <w:rFonts w:ascii="Times New Roman" w:eastAsia="SimSun" w:hAnsi="Times New Roman" w:cs="Times New Roman"/>
                <w:b/>
                <w:bCs/>
                <w:sz w:val="28"/>
                <w:szCs w:val="28"/>
              </w:rPr>
              <w:t>TỔ TRƯỞNG CHUYÊN MÔN</w:t>
            </w:r>
          </w:p>
          <w:p w:rsidR="00A238A2" w:rsidRDefault="00A238A2" w:rsidP="00D26984">
            <w:pPr>
              <w:widowControl w:val="0"/>
              <w:tabs>
                <w:tab w:val="center" w:pos="5021"/>
              </w:tabs>
              <w:spacing w:line="276" w:lineRule="auto"/>
              <w:jc w:val="center"/>
              <w:rPr>
                <w:rFonts w:ascii="Times New Roman" w:eastAsia="Courier New" w:hAnsi="Times New Roman" w:cs="Times New Roman"/>
                <w:b/>
                <w:color w:val="000000"/>
                <w:sz w:val="28"/>
                <w:szCs w:val="28"/>
                <w:lang w:val="vi-VN" w:eastAsia="vi-VN" w:bidi="vi-VN"/>
              </w:rPr>
            </w:pPr>
          </w:p>
          <w:p w:rsidR="00A238A2" w:rsidRDefault="00A238A2" w:rsidP="00D26984">
            <w:pPr>
              <w:widowControl w:val="0"/>
              <w:tabs>
                <w:tab w:val="center" w:pos="5021"/>
              </w:tabs>
              <w:spacing w:line="276" w:lineRule="auto"/>
              <w:jc w:val="center"/>
              <w:rPr>
                <w:rFonts w:ascii="Times New Roman" w:eastAsia="Courier New" w:hAnsi="Times New Roman" w:cs="Times New Roman"/>
                <w:b/>
                <w:color w:val="000000"/>
                <w:sz w:val="28"/>
                <w:szCs w:val="28"/>
                <w:lang w:val="vi-VN" w:eastAsia="vi-VN" w:bidi="vi-VN"/>
              </w:rPr>
            </w:pPr>
          </w:p>
          <w:p w:rsidR="00A238A2" w:rsidRDefault="00A238A2" w:rsidP="00D26984">
            <w:pPr>
              <w:widowControl w:val="0"/>
              <w:tabs>
                <w:tab w:val="center" w:pos="5021"/>
              </w:tabs>
              <w:spacing w:line="276" w:lineRule="auto"/>
              <w:jc w:val="center"/>
              <w:rPr>
                <w:rFonts w:ascii="Times New Roman" w:eastAsia="Courier New" w:hAnsi="Times New Roman" w:cs="Times New Roman"/>
                <w:b/>
                <w:color w:val="000000"/>
                <w:sz w:val="28"/>
                <w:szCs w:val="28"/>
                <w:lang w:eastAsia="vi-VN" w:bidi="vi-VN"/>
              </w:rPr>
            </w:pPr>
            <w:r>
              <w:rPr>
                <w:rFonts w:ascii="Times New Roman" w:eastAsia="Courier New" w:hAnsi="Times New Roman" w:cs="Times New Roman"/>
                <w:b/>
                <w:color w:val="000000"/>
                <w:sz w:val="28"/>
                <w:szCs w:val="28"/>
                <w:lang w:eastAsia="vi-VN" w:bidi="vi-VN"/>
              </w:rPr>
              <w:t>Nguyễn Thị Hậu</w:t>
            </w:r>
          </w:p>
        </w:tc>
        <w:tc>
          <w:tcPr>
            <w:tcW w:w="4440" w:type="dxa"/>
            <w:shd w:val="clear" w:color="auto" w:fill="auto"/>
          </w:tcPr>
          <w:p w:rsidR="00A238A2" w:rsidRDefault="00A238A2" w:rsidP="00D26984">
            <w:pPr>
              <w:widowControl w:val="0"/>
              <w:spacing w:line="276" w:lineRule="auto"/>
              <w:jc w:val="center"/>
              <w:rPr>
                <w:rFonts w:ascii="Times New Roman" w:eastAsia="Courier New" w:hAnsi="Times New Roman" w:cs="Times New Roman"/>
                <w:b/>
                <w:bCs/>
                <w:color w:val="000000"/>
                <w:sz w:val="28"/>
                <w:szCs w:val="28"/>
                <w:lang w:eastAsia="vi-VN" w:bidi="vi-VN"/>
              </w:rPr>
            </w:pPr>
            <w:bookmarkStart w:id="0" w:name="_GoBack"/>
            <w:bookmarkEnd w:id="0"/>
          </w:p>
        </w:tc>
      </w:tr>
    </w:tbl>
    <w:p w:rsidR="00A238A2" w:rsidRDefault="00A238A2" w:rsidP="00A238A2">
      <w:pPr>
        <w:spacing w:line="276" w:lineRule="auto"/>
        <w:jc w:val="center"/>
        <w:rPr>
          <w:rFonts w:ascii="Times New Roman" w:hAnsi="Times New Roman" w:cs="Times New Roman"/>
          <w:b/>
          <w:bCs/>
          <w:sz w:val="28"/>
          <w:szCs w:val="28"/>
        </w:rPr>
      </w:pPr>
    </w:p>
    <w:p w:rsidR="00A238A2" w:rsidRDefault="00A238A2" w:rsidP="00A238A2">
      <w:pPr>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DUYỆT CỦA BAN GIÁM HIỆU</w:t>
      </w:r>
    </w:p>
    <w:p w:rsidR="00A238A2" w:rsidRDefault="00A238A2" w:rsidP="00A238A2">
      <w:pPr>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PHÓ HIỆU TRƯỞNG</w:t>
      </w:r>
    </w:p>
    <w:p w:rsidR="00A238A2" w:rsidRDefault="00A238A2" w:rsidP="00A238A2">
      <w:pPr>
        <w:spacing w:line="276" w:lineRule="auto"/>
        <w:jc w:val="center"/>
        <w:rPr>
          <w:rFonts w:ascii="Times New Roman" w:hAnsi="Times New Roman" w:cs="Times New Roman"/>
          <w:b/>
          <w:bCs/>
          <w:sz w:val="28"/>
          <w:szCs w:val="28"/>
        </w:rPr>
      </w:pPr>
    </w:p>
    <w:p w:rsidR="00A238A2" w:rsidRDefault="00A238A2" w:rsidP="00A238A2">
      <w:pPr>
        <w:spacing w:line="276" w:lineRule="auto"/>
        <w:jc w:val="center"/>
        <w:rPr>
          <w:rFonts w:ascii="Times New Roman" w:hAnsi="Times New Roman" w:cs="Times New Roman"/>
          <w:b/>
          <w:bCs/>
          <w:sz w:val="28"/>
          <w:szCs w:val="28"/>
        </w:rPr>
      </w:pPr>
    </w:p>
    <w:p w:rsidR="00A238A2" w:rsidRDefault="00A238A2" w:rsidP="00A238A2">
      <w:pPr>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Vũ Minh Tân</w:t>
      </w:r>
    </w:p>
    <w:p w:rsidR="00425E0A" w:rsidRDefault="00425E0A" w:rsidP="00425E0A">
      <w:pPr>
        <w:ind w:left="70"/>
        <w:rPr>
          <w:rFonts w:ascii="Times New Roman" w:hAnsi="Times New Roman" w:cs="Times New Roman"/>
          <w:b/>
          <w:bCs/>
          <w:sz w:val="26"/>
          <w:szCs w:val="26"/>
        </w:rPr>
      </w:pPr>
    </w:p>
    <w:p w:rsidR="00425E0A" w:rsidRDefault="00425E0A" w:rsidP="00425E0A">
      <w:pPr>
        <w:ind w:left="70"/>
        <w:rPr>
          <w:rFonts w:ascii="Times New Roman" w:hAnsi="Times New Roman" w:cs="Times New Roman"/>
          <w:b/>
          <w:bCs/>
          <w:sz w:val="26"/>
          <w:szCs w:val="26"/>
        </w:rPr>
      </w:pPr>
    </w:p>
    <w:p w:rsidR="00425E0A" w:rsidRDefault="00425E0A" w:rsidP="00425E0A">
      <w:pPr>
        <w:ind w:left="70"/>
        <w:rPr>
          <w:rFonts w:ascii="Times New Roman" w:hAnsi="Times New Roman" w:cs="Times New Roman"/>
          <w:b/>
          <w:bCs/>
          <w:sz w:val="26"/>
          <w:szCs w:val="26"/>
        </w:rPr>
      </w:pPr>
    </w:p>
    <w:p w:rsidR="00425E0A" w:rsidRDefault="00425E0A" w:rsidP="00425E0A">
      <w:pPr>
        <w:ind w:left="70"/>
        <w:rPr>
          <w:rFonts w:ascii="Times New Roman" w:hAnsi="Times New Roman" w:cs="Times New Roman"/>
          <w:b/>
          <w:bCs/>
          <w:sz w:val="26"/>
          <w:szCs w:val="26"/>
        </w:rPr>
      </w:pPr>
    </w:p>
    <w:p w:rsidR="00425E0A" w:rsidRDefault="00425E0A" w:rsidP="00425E0A">
      <w:pPr>
        <w:ind w:left="70"/>
        <w:rPr>
          <w:rFonts w:ascii="Times New Roman" w:hAnsi="Times New Roman" w:cs="Times New Roman"/>
          <w:b/>
          <w:bCs/>
          <w:sz w:val="26"/>
          <w:szCs w:val="26"/>
        </w:rPr>
      </w:pPr>
    </w:p>
    <w:p w:rsidR="00425E0A" w:rsidRDefault="00425E0A" w:rsidP="00425E0A">
      <w:pPr>
        <w:ind w:left="70"/>
        <w:rPr>
          <w:rFonts w:ascii="Times New Roman" w:hAnsi="Times New Roman" w:cs="Times New Roman"/>
          <w:b/>
          <w:bCs/>
          <w:sz w:val="26"/>
          <w:szCs w:val="26"/>
        </w:rPr>
      </w:pPr>
    </w:p>
    <w:p w:rsidR="00425E0A" w:rsidRDefault="00425E0A" w:rsidP="00425E0A">
      <w:pPr>
        <w:ind w:left="70"/>
        <w:rPr>
          <w:rFonts w:ascii="Times New Roman" w:hAnsi="Times New Roman" w:cs="Times New Roman"/>
          <w:b/>
          <w:bCs/>
          <w:sz w:val="26"/>
          <w:szCs w:val="26"/>
        </w:rPr>
      </w:pPr>
    </w:p>
    <w:p w:rsidR="00425E0A" w:rsidRDefault="00425E0A" w:rsidP="00425E0A">
      <w:pPr>
        <w:ind w:left="70"/>
        <w:rPr>
          <w:rFonts w:ascii="Times New Roman" w:hAnsi="Times New Roman" w:cs="Times New Roman"/>
          <w:b/>
          <w:bCs/>
          <w:sz w:val="26"/>
          <w:szCs w:val="26"/>
        </w:rPr>
      </w:pPr>
    </w:p>
    <w:p w:rsidR="00425E0A" w:rsidRDefault="00425E0A" w:rsidP="00425E0A">
      <w:pPr>
        <w:ind w:left="70"/>
        <w:rPr>
          <w:rFonts w:ascii="Times New Roman" w:hAnsi="Times New Roman" w:cs="Times New Roman"/>
          <w:b/>
          <w:bCs/>
          <w:sz w:val="26"/>
          <w:szCs w:val="26"/>
        </w:rPr>
      </w:pPr>
    </w:p>
    <w:p w:rsidR="00425E0A" w:rsidRDefault="00425E0A" w:rsidP="00425E0A">
      <w:pPr>
        <w:ind w:left="70"/>
        <w:rPr>
          <w:rFonts w:ascii="Times New Roman" w:hAnsi="Times New Roman" w:cs="Times New Roman"/>
          <w:b/>
          <w:bCs/>
          <w:sz w:val="26"/>
          <w:szCs w:val="26"/>
        </w:rPr>
      </w:pPr>
    </w:p>
    <w:p w:rsidR="00425E0A" w:rsidRDefault="00425E0A" w:rsidP="00425E0A">
      <w:pPr>
        <w:ind w:left="70"/>
        <w:rPr>
          <w:rFonts w:ascii="Times New Roman" w:hAnsi="Times New Roman" w:cs="Times New Roman"/>
          <w:b/>
          <w:bCs/>
          <w:sz w:val="26"/>
          <w:szCs w:val="26"/>
        </w:rPr>
      </w:pPr>
    </w:p>
    <w:p w:rsidR="00425E0A" w:rsidRDefault="00425E0A" w:rsidP="00425E0A">
      <w:pPr>
        <w:ind w:left="70"/>
        <w:rPr>
          <w:rFonts w:ascii="Times New Roman" w:hAnsi="Times New Roman" w:cs="Times New Roman"/>
          <w:b/>
          <w:bCs/>
          <w:sz w:val="26"/>
          <w:szCs w:val="26"/>
        </w:rPr>
      </w:pPr>
    </w:p>
    <w:p w:rsidR="00425E0A" w:rsidRDefault="00425E0A" w:rsidP="00425E0A">
      <w:pPr>
        <w:ind w:left="70"/>
        <w:rPr>
          <w:rFonts w:ascii="Times New Roman" w:hAnsi="Times New Roman" w:cs="Times New Roman"/>
          <w:b/>
          <w:bCs/>
          <w:sz w:val="26"/>
          <w:szCs w:val="26"/>
        </w:rPr>
      </w:pPr>
    </w:p>
    <w:p w:rsidR="00425E0A" w:rsidRDefault="00425E0A" w:rsidP="00425E0A">
      <w:pPr>
        <w:ind w:left="70"/>
        <w:rPr>
          <w:rFonts w:ascii="Times New Roman" w:hAnsi="Times New Roman" w:cs="Times New Roman"/>
          <w:b/>
          <w:bCs/>
          <w:sz w:val="26"/>
          <w:szCs w:val="26"/>
        </w:rPr>
      </w:pPr>
    </w:p>
    <w:p w:rsidR="00425E0A" w:rsidRDefault="00425E0A" w:rsidP="00425E0A">
      <w:pPr>
        <w:ind w:left="70"/>
        <w:rPr>
          <w:rFonts w:ascii="Times New Roman" w:hAnsi="Times New Roman" w:cs="Times New Roman"/>
          <w:b/>
          <w:bCs/>
          <w:sz w:val="26"/>
          <w:szCs w:val="26"/>
        </w:rPr>
      </w:pPr>
    </w:p>
    <w:p w:rsidR="00425E0A" w:rsidRDefault="00425E0A" w:rsidP="00425E0A">
      <w:pPr>
        <w:ind w:left="70"/>
        <w:rPr>
          <w:rFonts w:ascii="Times New Roman" w:hAnsi="Times New Roman" w:cs="Times New Roman"/>
          <w:b/>
          <w:bCs/>
          <w:sz w:val="26"/>
          <w:szCs w:val="26"/>
        </w:rPr>
      </w:pPr>
    </w:p>
    <w:p w:rsidR="00425E0A" w:rsidRDefault="00425E0A" w:rsidP="00425E0A">
      <w:pPr>
        <w:ind w:left="70"/>
        <w:rPr>
          <w:rFonts w:ascii="Times New Roman" w:hAnsi="Times New Roman" w:cs="Times New Roman"/>
          <w:b/>
          <w:bCs/>
          <w:sz w:val="26"/>
          <w:szCs w:val="26"/>
        </w:rPr>
      </w:pPr>
    </w:p>
    <w:p w:rsidR="00425E0A" w:rsidRDefault="00425E0A" w:rsidP="00425E0A">
      <w:pPr>
        <w:ind w:left="70"/>
        <w:rPr>
          <w:rFonts w:ascii="Times New Roman" w:hAnsi="Times New Roman" w:cs="Times New Roman"/>
          <w:b/>
          <w:bCs/>
          <w:sz w:val="26"/>
          <w:szCs w:val="26"/>
        </w:rPr>
      </w:pPr>
    </w:p>
    <w:p w:rsidR="00425E0A" w:rsidRDefault="00425E0A" w:rsidP="00425E0A">
      <w:pPr>
        <w:ind w:left="70"/>
        <w:rPr>
          <w:rFonts w:ascii="Times New Roman" w:hAnsi="Times New Roman" w:cs="Times New Roman"/>
          <w:b/>
          <w:bCs/>
          <w:sz w:val="26"/>
          <w:szCs w:val="26"/>
        </w:rPr>
      </w:pPr>
    </w:p>
    <w:p w:rsidR="00425E0A" w:rsidRDefault="00425E0A" w:rsidP="00425E0A">
      <w:pPr>
        <w:ind w:left="70"/>
        <w:rPr>
          <w:rFonts w:ascii="Times New Roman" w:hAnsi="Times New Roman" w:cs="Times New Roman"/>
          <w:b/>
          <w:bCs/>
          <w:sz w:val="26"/>
          <w:szCs w:val="26"/>
        </w:rPr>
      </w:pPr>
    </w:p>
    <w:p w:rsidR="00425E0A" w:rsidRDefault="00425E0A" w:rsidP="00425E0A">
      <w:pPr>
        <w:ind w:left="70"/>
        <w:rPr>
          <w:rFonts w:ascii="Times New Roman" w:hAnsi="Times New Roman" w:cs="Times New Roman"/>
          <w:b/>
          <w:bCs/>
          <w:sz w:val="26"/>
          <w:szCs w:val="26"/>
        </w:rPr>
      </w:pPr>
    </w:p>
    <w:p w:rsidR="00425E0A" w:rsidRPr="00425E0A" w:rsidRDefault="00425E0A" w:rsidP="00425E0A">
      <w:pPr>
        <w:ind w:left="70"/>
        <w:rPr>
          <w:rFonts w:ascii="Times New Roman" w:hAnsi="Times New Roman" w:cs="Times New Roman"/>
          <w:b/>
          <w:bCs/>
          <w:sz w:val="26"/>
          <w:szCs w:val="26"/>
        </w:rPr>
      </w:pPr>
    </w:p>
    <w:sectPr w:rsidR="00425E0A" w:rsidRPr="00425E0A" w:rsidSect="00CE21BD">
      <w:pgSz w:w="11906" w:h="16838"/>
      <w:pgMar w:top="1134" w:right="1133" w:bottom="1134" w:left="1701" w:header="720" w:footer="72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60F9894"/>
    <w:multiLevelType w:val="singleLevel"/>
    <w:tmpl w:val="A60F9894"/>
    <w:lvl w:ilvl="0">
      <w:start w:val="1"/>
      <w:numFmt w:val="upperLetter"/>
      <w:suff w:val="space"/>
      <w:lvlText w:val="%1."/>
      <w:lvlJc w:val="left"/>
      <w:pPr>
        <w:ind w:left="0" w:firstLine="0"/>
      </w:p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11" w15:restartNumberingAfterBreak="0">
    <w:nsid w:val="171823C4"/>
    <w:multiLevelType w:val="hybridMultilevel"/>
    <w:tmpl w:val="D1FC4052"/>
    <w:lvl w:ilvl="0" w:tplc="3D9256BC">
      <w:start w:val="1"/>
      <w:numFmt w:val="upp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12" w15:restartNumberingAfterBreak="0">
    <w:nsid w:val="36DE2B3C"/>
    <w:multiLevelType w:val="hybridMultilevel"/>
    <w:tmpl w:val="2C3C4434"/>
    <w:lvl w:ilvl="0" w:tplc="A6C2F54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35938FB"/>
    <w:multiLevelType w:val="hybridMultilevel"/>
    <w:tmpl w:val="FC1417AC"/>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F145A3"/>
    <w:multiLevelType w:val="hybridMultilevel"/>
    <w:tmpl w:val="07F82040"/>
    <w:lvl w:ilvl="0" w:tplc="8E5CCBE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 w:numId="13">
    <w:abstractNumId w:val="12"/>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156"/>
  <w:displayHorizontalDrawingGridEvery w:val="0"/>
  <w:displayVerticalDrawingGridEvery w:val="2"/>
  <w:characterSpacingControl w:val="doNotCompress"/>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CD46DF"/>
    <w:rsid w:val="00050A31"/>
    <w:rsid w:val="000716D2"/>
    <w:rsid w:val="00071AAB"/>
    <w:rsid w:val="00093310"/>
    <w:rsid w:val="000B350D"/>
    <w:rsid w:val="000B76C4"/>
    <w:rsid w:val="000C5610"/>
    <w:rsid w:val="000E6552"/>
    <w:rsid w:val="000F3A4F"/>
    <w:rsid w:val="000F59AC"/>
    <w:rsid w:val="00134E1B"/>
    <w:rsid w:val="001364FE"/>
    <w:rsid w:val="001368DD"/>
    <w:rsid w:val="00147DB3"/>
    <w:rsid w:val="001518A5"/>
    <w:rsid w:val="00163BFD"/>
    <w:rsid w:val="00170095"/>
    <w:rsid w:val="00170E4F"/>
    <w:rsid w:val="001743F4"/>
    <w:rsid w:val="00187C33"/>
    <w:rsid w:val="001936B7"/>
    <w:rsid w:val="00196AB1"/>
    <w:rsid w:val="001A45B3"/>
    <w:rsid w:val="001D153D"/>
    <w:rsid w:val="0020039C"/>
    <w:rsid w:val="00201333"/>
    <w:rsid w:val="00210FA7"/>
    <w:rsid w:val="00216417"/>
    <w:rsid w:val="00247CA4"/>
    <w:rsid w:val="0026631D"/>
    <w:rsid w:val="002C2F53"/>
    <w:rsid w:val="0033518C"/>
    <w:rsid w:val="00341FD8"/>
    <w:rsid w:val="003437C2"/>
    <w:rsid w:val="00377186"/>
    <w:rsid w:val="0038543B"/>
    <w:rsid w:val="003A1C03"/>
    <w:rsid w:val="003B2F47"/>
    <w:rsid w:val="00406839"/>
    <w:rsid w:val="00414627"/>
    <w:rsid w:val="00425D63"/>
    <w:rsid w:val="00425E0A"/>
    <w:rsid w:val="004643D8"/>
    <w:rsid w:val="00497C24"/>
    <w:rsid w:val="004A3733"/>
    <w:rsid w:val="004C7BA5"/>
    <w:rsid w:val="004E7628"/>
    <w:rsid w:val="004F48F2"/>
    <w:rsid w:val="005149B1"/>
    <w:rsid w:val="005647F2"/>
    <w:rsid w:val="005662D1"/>
    <w:rsid w:val="00573A09"/>
    <w:rsid w:val="005A4526"/>
    <w:rsid w:val="005C1B16"/>
    <w:rsid w:val="005D198F"/>
    <w:rsid w:val="005E53D0"/>
    <w:rsid w:val="006002EB"/>
    <w:rsid w:val="006128EF"/>
    <w:rsid w:val="006264B4"/>
    <w:rsid w:val="00635BBC"/>
    <w:rsid w:val="00643033"/>
    <w:rsid w:val="00644CC3"/>
    <w:rsid w:val="00661468"/>
    <w:rsid w:val="006649F0"/>
    <w:rsid w:val="0067245D"/>
    <w:rsid w:val="006840FE"/>
    <w:rsid w:val="0068470E"/>
    <w:rsid w:val="00695DCD"/>
    <w:rsid w:val="006A05CC"/>
    <w:rsid w:val="006A35A7"/>
    <w:rsid w:val="007152D7"/>
    <w:rsid w:val="00746C14"/>
    <w:rsid w:val="00757287"/>
    <w:rsid w:val="007C2C59"/>
    <w:rsid w:val="00801F23"/>
    <w:rsid w:val="00810543"/>
    <w:rsid w:val="00837632"/>
    <w:rsid w:val="0085640F"/>
    <w:rsid w:val="008567AA"/>
    <w:rsid w:val="00892712"/>
    <w:rsid w:val="008A680A"/>
    <w:rsid w:val="008B0BB0"/>
    <w:rsid w:val="008C2B44"/>
    <w:rsid w:val="008E6C4B"/>
    <w:rsid w:val="008F18C0"/>
    <w:rsid w:val="00907648"/>
    <w:rsid w:val="00930FDE"/>
    <w:rsid w:val="00983A6D"/>
    <w:rsid w:val="00984C93"/>
    <w:rsid w:val="00987CE1"/>
    <w:rsid w:val="0099405C"/>
    <w:rsid w:val="009A1410"/>
    <w:rsid w:val="009C600F"/>
    <w:rsid w:val="009D3723"/>
    <w:rsid w:val="009E04F2"/>
    <w:rsid w:val="00A03B7B"/>
    <w:rsid w:val="00A200C9"/>
    <w:rsid w:val="00A238A2"/>
    <w:rsid w:val="00A250D5"/>
    <w:rsid w:val="00A32F56"/>
    <w:rsid w:val="00A36028"/>
    <w:rsid w:val="00A91424"/>
    <w:rsid w:val="00AA2C77"/>
    <w:rsid w:val="00AC3FB9"/>
    <w:rsid w:val="00AC702A"/>
    <w:rsid w:val="00AD226F"/>
    <w:rsid w:val="00B13A52"/>
    <w:rsid w:val="00B2060D"/>
    <w:rsid w:val="00B24CF4"/>
    <w:rsid w:val="00B26993"/>
    <w:rsid w:val="00B4570C"/>
    <w:rsid w:val="00B5208C"/>
    <w:rsid w:val="00B74876"/>
    <w:rsid w:val="00BB7C2B"/>
    <w:rsid w:val="00BC1664"/>
    <w:rsid w:val="00BC2546"/>
    <w:rsid w:val="00C05085"/>
    <w:rsid w:val="00C1593D"/>
    <w:rsid w:val="00C56C7E"/>
    <w:rsid w:val="00C7191B"/>
    <w:rsid w:val="00C776A4"/>
    <w:rsid w:val="00CA2C6C"/>
    <w:rsid w:val="00CC0600"/>
    <w:rsid w:val="00CC78AC"/>
    <w:rsid w:val="00CE21BD"/>
    <w:rsid w:val="00CF7953"/>
    <w:rsid w:val="00D07232"/>
    <w:rsid w:val="00D10245"/>
    <w:rsid w:val="00D21BDD"/>
    <w:rsid w:val="00D65F07"/>
    <w:rsid w:val="00D92BB7"/>
    <w:rsid w:val="00DC76D2"/>
    <w:rsid w:val="00DD30ED"/>
    <w:rsid w:val="00E22840"/>
    <w:rsid w:val="00E64C21"/>
    <w:rsid w:val="00EC24C6"/>
    <w:rsid w:val="00EF2933"/>
    <w:rsid w:val="00F05146"/>
    <w:rsid w:val="00F1115D"/>
    <w:rsid w:val="00F3513C"/>
    <w:rsid w:val="00F465C5"/>
    <w:rsid w:val="00F5180D"/>
    <w:rsid w:val="00F51B21"/>
    <w:rsid w:val="00F51D87"/>
    <w:rsid w:val="00F8455C"/>
    <w:rsid w:val="177E66A0"/>
    <w:rsid w:val="231A61C0"/>
    <w:rsid w:val="34CC4D5B"/>
    <w:rsid w:val="59E43300"/>
    <w:rsid w:val="5A08332C"/>
    <w:rsid w:val="75CD46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4DB0DB7-D96C-431B-B451-562E38363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1" w:count="37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toc 2" w:qFormat="0"/>
    <w:lsdException w:name="toc 5" w:qFormat="0"/>
    <w:lsdException w:name="toc 6" w:qFormat="0"/>
    <w:lsdException w:name="caption" w:semiHidden="1" w:unhideWhenUsed="1"/>
    <w:lsdException w:name="table of authorities" w:qFormat="0"/>
    <w:lsdException w:name="List Number" w:qFormat="0"/>
    <w:lsdException w:name="Default Paragraph Font" w:semiHidden="1"/>
    <w:lsdException w:name="Body Text First Indent" w:qFormat="0"/>
    <w:lsdException w:name="Body Text 2" w:qFormat="0"/>
    <w:lsdException w:name="Block Text" w:qFormat="0"/>
    <w:lsdException w:name="HTML Top of Form" w:semiHidden="1" w:uiPriority="99" w:unhideWhenUsed="1" w:qFormat="0"/>
    <w:lsdException w:name="HTML Bottom of Form" w:semiHidden="1" w:uiPriority="99" w:unhideWhenUsed="1" w:qFormat="0"/>
    <w:lsdException w:name="Normal Table" w:semiHidden="1"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qFormat="0"/>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lsdException w:name="Table Elegant" w:semiHidden="1" w:unhideWhenUsed="1"/>
    <w:lsdException w:name="Table Professional" w:semiHidden="1" w:unhideWhenUsed="1" w:qFormat="0"/>
    <w:lsdException w:name="Table Subtle 1" w:semiHidden="1" w:unhideWhenUsed="1"/>
    <w:lsdException w:name="Table Subtle 2" w:semiHidden="1" w:unhideWhenUsed="1"/>
    <w:lsdException w:name="Table Web 1" w:semiHidden="1" w:unhideWhenUsed="1"/>
    <w:lsdException w:name="Table Web 2" w:semiHidden="1" w:unhideWhenUsed="1" w:qFormat="0"/>
    <w:lsdException w:name="Table Web 3" w:semiHidden="1" w:unhideWhenUsed="1"/>
    <w:lsdException w:name="Table Theme" w:semiHidden="1" w:unhideWhenUsed="1" w:qFormat="0"/>
    <w:lsdException w:name="Placeholder Text" w:semiHidden="1" w:uiPriority="99" w:qFormat="0"/>
    <w:lsdException w:name="No Spacing" w:uiPriority="99" w:qFormat="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qFormat="0"/>
    <w:lsdException w:name="Dark List" w:uiPriority="70" w:qFormat="0"/>
    <w:lsdException w:name="Colorful Shading" w:uiPriority="71" w:qFormat="0"/>
    <w:lsdException w:name="Colorful List" w:uiPriority="72" w:qFormat="0"/>
    <w:lsdException w:name="Colorful Grid" w:uiPriority="73" w:qFormat="0"/>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99" w:qFormat="0"/>
    <w:lsdException w:name="Quote" w:uiPriority="99" w:qFormat="0"/>
    <w:lsdException w:name="Intense Quote" w:uiPriority="99" w:qFormat="0"/>
    <w:lsdException w:name="Medium List 2 Accent 1" w:uiPriority="66"/>
    <w:lsdException w:name="Medium Grid 1 Accent 1" w:uiPriority="67"/>
    <w:lsdException w:name="Medium Grid 2 Accent 1" w:uiPriority="68"/>
    <w:lsdException w:name="Medium Grid 3 Accent 1" w:uiPriority="69" w:qFormat="0"/>
    <w:lsdException w:name="Dark List Accent 1" w:uiPriority="70" w:qFormat="0"/>
    <w:lsdException w:name="Colorful Shading Accent 1" w:uiPriority="71" w:qFormat="0"/>
    <w:lsdException w:name="Colorful List Accent 1" w:uiPriority="72" w:qFormat="0"/>
    <w:lsdException w:name="Colorful Grid Accent 1" w:uiPriority="73" w:qFormat="0"/>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qFormat="0"/>
    <w:lsdException w:name="Dark List Accent 2" w:uiPriority="70" w:qFormat="0"/>
    <w:lsdException w:name="Colorful Shading Accent 2" w:uiPriority="71" w:qFormat="0"/>
    <w:lsdException w:name="Colorful List Accent 2" w:uiPriority="72" w:qFormat="0"/>
    <w:lsdException w:name="Colorful Grid Accent 2" w:uiPriority="73" w:qFormat="0"/>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0"/>
    <w:lsdException w:name="Dark List Accent 3" w:uiPriority="70" w:qFormat="0"/>
    <w:lsdException w:name="Colorful Shading Accent 3" w:uiPriority="71" w:qFormat="0"/>
    <w:lsdException w:name="Colorful List Accent 3" w:uiPriority="72" w:qFormat="0"/>
    <w:lsdException w:name="Colorful Grid Accent 3" w:uiPriority="73" w:qFormat="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qFormat="0"/>
    <w:lsdException w:name="Medium Grid 3 Accent 4" w:uiPriority="69" w:qFormat="0"/>
    <w:lsdException w:name="Dark List Accent 4" w:uiPriority="70" w:qFormat="0"/>
    <w:lsdException w:name="Colorful Shading Accent 4" w:uiPriority="71" w:qFormat="0"/>
    <w:lsdException w:name="Colorful List Accent 4" w:uiPriority="72" w:qFormat="0"/>
    <w:lsdException w:name="Colorful Grid Accent 4" w:uiPriority="73" w:qFormat="0"/>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qFormat="0"/>
    <w:lsdException w:name="Medium Grid 3 Accent 5" w:uiPriority="69" w:qFormat="0"/>
    <w:lsdException w:name="Dark List Accent 5" w:uiPriority="70" w:qFormat="0"/>
    <w:lsdException w:name="Colorful Shading Accent 5" w:uiPriority="71" w:qFormat="0"/>
    <w:lsdException w:name="Colorful List Accent 5" w:uiPriority="72" w:qFormat="0"/>
    <w:lsdException w:name="Colorful Grid Accent 5" w:uiPriority="73" w:qFormat="0"/>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qFormat="0"/>
    <w:lsdException w:name="Medium Grid 3 Accent 6" w:uiPriority="69" w:qFormat="0"/>
    <w:lsdException w:name="Dark List Accent 6" w:uiPriority="70" w:qFormat="0"/>
    <w:lsdException w:name="Colorful Shading Accent 6" w:uiPriority="71" w:qFormat="0"/>
    <w:lsdException w:name="Colorful List Accent 6" w:uiPriority="72" w:qFormat="0"/>
    <w:lsdException w:name="Colorful Grid Accent 6" w:uiPriority="73" w:qFormat="0"/>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atentStyles>
  <w:style w:type="paragraph" w:default="1" w:styleId="Normal">
    <w:name w:val="Normal"/>
    <w:qFormat/>
    <w:rPr>
      <w:lang w:eastAsia="zh-CN"/>
    </w:rPr>
  </w:style>
  <w:style w:type="paragraph" w:styleId="Heading1">
    <w:name w:val="heading 1"/>
    <w:basedOn w:val="Normal"/>
    <w:next w:val="Normal"/>
    <w:qFormat/>
    <w:pPr>
      <w:keepNext/>
      <w:keepLines/>
      <w:spacing w:before="340" w:after="330" w:line="578" w:lineRule="auto"/>
      <w:outlineLvl w:val="0"/>
    </w:pPr>
    <w:rPr>
      <w:b/>
      <w:bCs/>
      <w:kern w:val="44"/>
      <w:sz w:val="44"/>
      <w:szCs w:val="44"/>
    </w:rPr>
  </w:style>
  <w:style w:type="paragraph" w:styleId="Heading2">
    <w:name w:val="heading 2"/>
    <w:basedOn w:val="Normal"/>
    <w:next w:val="Normal"/>
    <w:semiHidden/>
    <w:unhideWhenUsed/>
    <w:qFormat/>
    <w:pPr>
      <w:keepNext/>
      <w:keepLines/>
      <w:spacing w:before="260" w:after="260" w:line="416" w:lineRule="auto"/>
      <w:outlineLvl w:val="1"/>
    </w:pPr>
    <w:rPr>
      <w:b/>
      <w:bCs/>
      <w:sz w:val="32"/>
      <w:szCs w:val="32"/>
    </w:rPr>
  </w:style>
  <w:style w:type="paragraph" w:styleId="Heading3">
    <w:name w:val="heading 3"/>
    <w:basedOn w:val="Normal"/>
    <w:next w:val="Normal"/>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semiHidden/>
    <w:unhideWhenUsed/>
    <w:qFormat/>
    <w:pPr>
      <w:keepNext/>
      <w:keepLines/>
      <w:spacing w:before="280" w:after="290" w:line="376" w:lineRule="auto"/>
      <w:outlineLvl w:val="3"/>
    </w:pPr>
    <w:rPr>
      <w:b/>
      <w:bCs/>
      <w:sz w:val="28"/>
      <w:szCs w:val="28"/>
    </w:rPr>
  </w:style>
  <w:style w:type="paragraph" w:styleId="Heading5">
    <w:name w:val="heading 5"/>
    <w:basedOn w:val="Normal"/>
    <w:next w:val="Normal"/>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semiHidden/>
    <w:unhideWhenUsed/>
    <w:qFormat/>
    <w:pPr>
      <w:keepNext/>
      <w:keepLines/>
      <w:spacing w:before="240" w:after="64" w:line="320" w:lineRule="auto"/>
      <w:outlineLvl w:val="5"/>
    </w:pPr>
    <w:rPr>
      <w:b/>
      <w:bCs/>
      <w:sz w:val="24"/>
      <w:szCs w:val="24"/>
    </w:rPr>
  </w:style>
  <w:style w:type="paragraph" w:styleId="Heading7">
    <w:name w:val="heading 7"/>
    <w:basedOn w:val="Normal"/>
    <w:next w:val="Normal"/>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semiHidden/>
    <w:unhideWhenUsed/>
    <w:qFormat/>
    <w:pPr>
      <w:keepNext/>
      <w:keepLines/>
      <w:spacing w:before="240" w:after="64" w:line="320" w:lineRule="auto"/>
      <w:outlineLvl w:val="7"/>
    </w:pPr>
    <w:rPr>
      <w:sz w:val="24"/>
      <w:szCs w:val="24"/>
    </w:rPr>
  </w:style>
  <w:style w:type="paragraph" w:styleId="Heading9">
    <w:name w:val="heading 9"/>
    <w:basedOn w:val="Normal"/>
    <w:next w:val="Normal"/>
    <w:semiHidden/>
    <w:unhideWhenUsed/>
    <w:qFormat/>
    <w:pPr>
      <w:keepNext/>
      <w:keepLines/>
      <w:spacing w:before="240" w:after="64" w:line="320" w:lineRule="auto"/>
      <w:outlineLvl w:val="8"/>
    </w:pPr>
    <w:rPr>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sz w:val="16"/>
      <w:szCs w:val="16"/>
    </w:rPr>
  </w:style>
  <w:style w:type="paragraph" w:styleId="BlockText">
    <w:name w:val="Block Text"/>
    <w:basedOn w:val="Normal"/>
    <w:pPr>
      <w:spacing w:after="120"/>
      <w:ind w:leftChars="700" w:left="1440" w:rightChars="700" w:right="1440"/>
    </w:pPr>
  </w:style>
  <w:style w:type="paragraph" w:styleId="BodyText">
    <w:name w:val="Body Text"/>
    <w:basedOn w:val="Normal"/>
    <w:qFormat/>
    <w:pPr>
      <w:spacing w:after="120"/>
    </w:pPr>
  </w:style>
  <w:style w:type="paragraph" w:styleId="BodyText2">
    <w:name w:val="Body Text 2"/>
    <w:basedOn w:val="Normal"/>
    <w:pPr>
      <w:spacing w:after="120" w:line="480" w:lineRule="auto"/>
    </w:pPr>
  </w:style>
  <w:style w:type="paragraph" w:styleId="BodyText3">
    <w:name w:val="Body Text 3"/>
    <w:basedOn w:val="Normal"/>
    <w:qFormat/>
    <w:pPr>
      <w:spacing w:after="120"/>
    </w:pPr>
    <w:rPr>
      <w:sz w:val="16"/>
      <w:szCs w:val="16"/>
    </w:rPr>
  </w:style>
  <w:style w:type="paragraph" w:styleId="BodyTextFirstIndent">
    <w:name w:val="Body Text First Indent"/>
    <w:basedOn w:val="BodyText"/>
    <w:pPr>
      <w:ind w:firstLineChars="100" w:firstLine="420"/>
    </w:pPr>
  </w:style>
  <w:style w:type="paragraph" w:styleId="BodyTextIndent">
    <w:name w:val="Body Text Indent"/>
    <w:basedOn w:val="Normal"/>
    <w:qFormat/>
    <w:pPr>
      <w:spacing w:after="120"/>
      <w:ind w:leftChars="200" w:left="420"/>
    </w:pPr>
  </w:style>
  <w:style w:type="paragraph" w:styleId="BodyTextFirstIndent2">
    <w:name w:val="Body Text First Indent 2"/>
    <w:basedOn w:val="BodyTextIndent"/>
    <w:qFormat/>
    <w:pPr>
      <w:ind w:firstLineChars="200" w:firstLine="420"/>
    </w:pPr>
  </w:style>
  <w:style w:type="paragraph" w:styleId="BodyTextIndent2">
    <w:name w:val="Body Text Indent 2"/>
    <w:basedOn w:val="Normal"/>
    <w:qFormat/>
    <w:pPr>
      <w:spacing w:after="120" w:line="480" w:lineRule="auto"/>
      <w:ind w:leftChars="200" w:left="420"/>
    </w:pPr>
  </w:style>
  <w:style w:type="paragraph" w:styleId="BodyTextIndent3">
    <w:name w:val="Body Text Indent 3"/>
    <w:basedOn w:val="Normal"/>
    <w:qFormat/>
    <w:pPr>
      <w:spacing w:after="120"/>
      <w:ind w:leftChars="200" w:left="420"/>
    </w:pPr>
    <w:rPr>
      <w:sz w:val="16"/>
      <w:szCs w:val="16"/>
    </w:rPr>
  </w:style>
  <w:style w:type="paragraph" w:styleId="Caption">
    <w:name w:val="caption"/>
    <w:basedOn w:val="Normal"/>
    <w:next w:val="Normal"/>
    <w:semiHidden/>
    <w:unhideWhenUsed/>
    <w:qFormat/>
    <w:rPr>
      <w:rFonts w:ascii="Arial" w:eastAsia="SimHei" w:hAnsi="Arial" w:cs="Arial"/>
    </w:rPr>
  </w:style>
  <w:style w:type="paragraph" w:styleId="Closing">
    <w:name w:val="Closing"/>
    <w:basedOn w:val="Normal"/>
    <w:qFormat/>
    <w:pPr>
      <w:ind w:leftChars="2100" w:left="100"/>
    </w:pPr>
  </w:style>
  <w:style w:type="character" w:styleId="CommentReference">
    <w:name w:val="annotation reference"/>
    <w:basedOn w:val="DefaultParagraphFont"/>
    <w:qFormat/>
    <w:rPr>
      <w:sz w:val="21"/>
      <w:szCs w:val="21"/>
    </w:rPr>
  </w:style>
  <w:style w:type="paragraph" w:styleId="CommentText">
    <w:name w:val="annotation text"/>
    <w:basedOn w:val="Normal"/>
    <w:qFormat/>
  </w:style>
  <w:style w:type="paragraph" w:styleId="CommentSubject">
    <w:name w:val="annotation subject"/>
    <w:basedOn w:val="CommentText"/>
    <w:next w:val="CommentText"/>
    <w:qFormat/>
    <w:rPr>
      <w:b/>
      <w:bCs/>
    </w:rPr>
  </w:style>
  <w:style w:type="paragraph" w:styleId="Date">
    <w:name w:val="Date"/>
    <w:basedOn w:val="Normal"/>
    <w:next w:val="Normal"/>
    <w:qFormat/>
    <w:pPr>
      <w:ind w:leftChars="2500" w:left="100"/>
    </w:pPr>
  </w:style>
  <w:style w:type="paragraph" w:styleId="DocumentMap">
    <w:name w:val="Document Map"/>
    <w:basedOn w:val="Normal"/>
    <w:qFormat/>
    <w:pPr>
      <w:shd w:val="clear" w:color="auto" w:fill="000080"/>
    </w:pPr>
  </w:style>
  <w:style w:type="paragraph" w:styleId="E-mailSignature">
    <w:name w:val="E-mail Signature"/>
    <w:basedOn w:val="Normal"/>
    <w:qFormat/>
  </w:style>
  <w:style w:type="character" w:styleId="Emphasis">
    <w:name w:val="Emphasis"/>
    <w:basedOn w:val="DefaultParagraphFont"/>
    <w:qFormat/>
    <w:rPr>
      <w:i/>
      <w:iCs/>
    </w:rPr>
  </w:style>
  <w:style w:type="character" w:styleId="EndnoteReference">
    <w:name w:val="endnote reference"/>
    <w:basedOn w:val="DefaultParagraphFont"/>
    <w:qFormat/>
    <w:rPr>
      <w:vertAlign w:val="superscript"/>
    </w:rPr>
  </w:style>
  <w:style w:type="paragraph" w:styleId="EndnoteText">
    <w:name w:val="endnote text"/>
    <w:basedOn w:val="Normal"/>
    <w:qFormat/>
    <w:pPr>
      <w:snapToGrid w:val="0"/>
    </w:pPr>
  </w:style>
  <w:style w:type="paragraph" w:styleId="EnvelopeAddress">
    <w:name w:val="envelope address"/>
    <w:basedOn w:val="Normal"/>
    <w:qFormat/>
    <w:pPr>
      <w:framePr w:w="7920" w:h="1980" w:hRule="exact" w:hSpace="180" w:wrap="auto" w:hAnchor="page" w:xAlign="center" w:yAlign="bottom"/>
      <w:snapToGrid w:val="0"/>
      <w:ind w:leftChars="1400" w:left="100"/>
    </w:pPr>
    <w:rPr>
      <w:rFonts w:ascii="Arial" w:hAnsi="Arial" w:cs="Arial"/>
      <w:sz w:val="24"/>
      <w:szCs w:val="24"/>
    </w:rPr>
  </w:style>
  <w:style w:type="paragraph" w:styleId="EnvelopeReturn">
    <w:name w:val="envelope return"/>
    <w:basedOn w:val="Normal"/>
    <w:qFormat/>
    <w:pPr>
      <w:snapToGrid w:val="0"/>
    </w:pPr>
    <w:rPr>
      <w:rFonts w:ascii="Arial" w:hAnsi="Arial" w:cs="Arial"/>
    </w:rPr>
  </w:style>
  <w:style w:type="character" w:styleId="FollowedHyperlink">
    <w:name w:val="FollowedHyperlink"/>
    <w:basedOn w:val="DefaultParagraphFont"/>
    <w:qFormat/>
    <w:rPr>
      <w:color w:val="800080"/>
      <w:u w:val="single"/>
    </w:rPr>
  </w:style>
  <w:style w:type="paragraph" w:styleId="Footer">
    <w:name w:val="footer"/>
    <w:basedOn w:val="Normal"/>
    <w:qFormat/>
    <w:pPr>
      <w:tabs>
        <w:tab w:val="center" w:pos="4153"/>
        <w:tab w:val="right" w:pos="8306"/>
      </w:tabs>
      <w:snapToGrid w:val="0"/>
    </w:pPr>
    <w:rPr>
      <w:sz w:val="18"/>
      <w:szCs w:val="18"/>
    </w:rPr>
  </w:style>
  <w:style w:type="character" w:styleId="FootnoteReference">
    <w:name w:val="footnote reference"/>
    <w:basedOn w:val="DefaultParagraphFont"/>
    <w:qFormat/>
    <w:rPr>
      <w:vertAlign w:val="superscript"/>
    </w:rPr>
  </w:style>
  <w:style w:type="paragraph" w:styleId="FootnoteText">
    <w:name w:val="footnote text"/>
    <w:basedOn w:val="Normal"/>
    <w:qFormat/>
    <w:pPr>
      <w:snapToGrid w:val="0"/>
    </w:pPr>
    <w:rPr>
      <w:sz w:val="18"/>
      <w:szCs w:val="18"/>
    </w:rPr>
  </w:style>
  <w:style w:type="paragraph" w:styleId="Header">
    <w:name w:val="header"/>
    <w:basedOn w:val="Normal"/>
    <w:qFormat/>
    <w:pPr>
      <w:tabs>
        <w:tab w:val="center" w:pos="4153"/>
        <w:tab w:val="right" w:pos="8306"/>
      </w:tabs>
      <w:snapToGrid w:val="0"/>
    </w:pPr>
    <w:rPr>
      <w:sz w:val="18"/>
      <w:szCs w:val="18"/>
    </w:rPr>
  </w:style>
  <w:style w:type="character" w:styleId="HTMLAcronym">
    <w:name w:val="HTML Acronym"/>
    <w:basedOn w:val="DefaultParagraphFont"/>
    <w:qFormat/>
  </w:style>
  <w:style w:type="paragraph" w:styleId="HTMLAddress">
    <w:name w:val="HTML Address"/>
    <w:basedOn w:val="Normal"/>
    <w:qFormat/>
    <w:rPr>
      <w:i/>
      <w:iCs/>
    </w:rPr>
  </w:style>
  <w:style w:type="character" w:styleId="HTMLCite">
    <w:name w:val="HTML Cite"/>
    <w:basedOn w:val="DefaultParagraphFont"/>
    <w:qFormat/>
    <w:rPr>
      <w:i/>
      <w:iCs/>
    </w:rPr>
  </w:style>
  <w:style w:type="character" w:styleId="HTMLCode">
    <w:name w:val="HTML Code"/>
    <w:basedOn w:val="DefaultParagraphFont"/>
    <w:qFormat/>
    <w:rPr>
      <w:rFonts w:ascii="Courier New" w:hAnsi="Courier New" w:cs="Courier New"/>
      <w:sz w:val="20"/>
      <w:szCs w:val="20"/>
    </w:rPr>
  </w:style>
  <w:style w:type="character" w:styleId="HTMLDefinition">
    <w:name w:val="HTML Definition"/>
    <w:basedOn w:val="DefaultParagraphFont"/>
    <w:qFormat/>
    <w:rPr>
      <w:i/>
      <w:iCs/>
    </w:rPr>
  </w:style>
  <w:style w:type="character" w:styleId="HTMLKeyboard">
    <w:name w:val="HTML Keyboard"/>
    <w:basedOn w:val="DefaultParagraphFont"/>
    <w:qFormat/>
    <w:rPr>
      <w:rFonts w:ascii="Courier New" w:hAnsi="Courier New" w:cs="Courier New"/>
      <w:sz w:val="20"/>
      <w:szCs w:val="20"/>
    </w:rPr>
  </w:style>
  <w:style w:type="paragraph" w:styleId="HTMLPreformatted">
    <w:name w:val="HTML Preformatted"/>
    <w:basedOn w:val="Normal"/>
    <w:qFormat/>
    <w:rPr>
      <w:rFonts w:ascii="Courier New" w:hAnsi="Courier New" w:cs="Courier New"/>
    </w:rPr>
  </w:style>
  <w:style w:type="character" w:styleId="HTMLSample">
    <w:name w:val="HTML Sample"/>
    <w:basedOn w:val="DefaultParagraphFont"/>
    <w:qFormat/>
    <w:rPr>
      <w:rFonts w:ascii="Courier New" w:hAnsi="Courier New" w:cs="Courier New"/>
    </w:rPr>
  </w:style>
  <w:style w:type="character" w:styleId="HTMLTypewriter">
    <w:name w:val="HTML Typewriter"/>
    <w:basedOn w:val="DefaultParagraphFont"/>
    <w:qFormat/>
    <w:rPr>
      <w:rFonts w:ascii="Courier New" w:hAnsi="Courier New" w:cs="Courier New"/>
      <w:sz w:val="20"/>
      <w:szCs w:val="20"/>
    </w:rPr>
  </w:style>
  <w:style w:type="character" w:styleId="HTMLVariable">
    <w:name w:val="HTML Variable"/>
    <w:basedOn w:val="DefaultParagraphFont"/>
    <w:qFormat/>
    <w:rPr>
      <w:i/>
      <w:iCs/>
    </w:rPr>
  </w:style>
  <w:style w:type="character" w:styleId="Hyperlink">
    <w:name w:val="Hyperlink"/>
    <w:basedOn w:val="DefaultParagraphFont"/>
    <w:qFormat/>
    <w:rPr>
      <w:color w:val="0000FF"/>
      <w:u w:val="single"/>
    </w:rPr>
  </w:style>
  <w:style w:type="paragraph" w:styleId="Index1">
    <w:name w:val="index 1"/>
    <w:basedOn w:val="Normal"/>
    <w:next w:val="Normal"/>
    <w:qFormat/>
  </w:style>
  <w:style w:type="paragraph" w:styleId="Index2">
    <w:name w:val="index 2"/>
    <w:basedOn w:val="Normal"/>
    <w:next w:val="Normal"/>
    <w:qFormat/>
    <w:pPr>
      <w:ind w:leftChars="200" w:left="200"/>
    </w:pPr>
  </w:style>
  <w:style w:type="paragraph" w:styleId="Index3">
    <w:name w:val="index 3"/>
    <w:basedOn w:val="Normal"/>
    <w:next w:val="Normal"/>
    <w:qFormat/>
    <w:pPr>
      <w:ind w:leftChars="400" w:left="400"/>
    </w:pPr>
  </w:style>
  <w:style w:type="paragraph" w:styleId="Index4">
    <w:name w:val="index 4"/>
    <w:basedOn w:val="Normal"/>
    <w:next w:val="Normal"/>
    <w:qFormat/>
    <w:pPr>
      <w:ind w:leftChars="600" w:left="600"/>
    </w:pPr>
  </w:style>
  <w:style w:type="paragraph" w:styleId="Index5">
    <w:name w:val="index 5"/>
    <w:basedOn w:val="Normal"/>
    <w:next w:val="Normal"/>
    <w:qFormat/>
    <w:pPr>
      <w:ind w:leftChars="800" w:left="800"/>
    </w:pPr>
  </w:style>
  <w:style w:type="paragraph" w:styleId="Index6">
    <w:name w:val="index 6"/>
    <w:basedOn w:val="Normal"/>
    <w:next w:val="Normal"/>
    <w:qFormat/>
    <w:pPr>
      <w:ind w:leftChars="1000" w:left="1000"/>
    </w:pPr>
  </w:style>
  <w:style w:type="paragraph" w:styleId="Index7">
    <w:name w:val="index 7"/>
    <w:basedOn w:val="Normal"/>
    <w:next w:val="Normal"/>
    <w:qFormat/>
    <w:pPr>
      <w:ind w:leftChars="1200" w:left="1200"/>
    </w:pPr>
  </w:style>
  <w:style w:type="paragraph" w:styleId="Index8">
    <w:name w:val="index 8"/>
    <w:basedOn w:val="Normal"/>
    <w:next w:val="Normal"/>
    <w:qFormat/>
    <w:pPr>
      <w:ind w:leftChars="1400" w:left="1400"/>
    </w:pPr>
  </w:style>
  <w:style w:type="paragraph" w:styleId="Index9">
    <w:name w:val="index 9"/>
    <w:basedOn w:val="Normal"/>
    <w:next w:val="Normal"/>
    <w:qFormat/>
    <w:pPr>
      <w:ind w:leftChars="1600" w:left="1600"/>
    </w:pPr>
  </w:style>
  <w:style w:type="paragraph" w:styleId="IndexHeading">
    <w:name w:val="index heading"/>
    <w:basedOn w:val="Normal"/>
    <w:next w:val="Index1"/>
    <w:qFormat/>
    <w:rPr>
      <w:rFonts w:ascii="Arial" w:hAnsi="Arial" w:cs="Arial"/>
      <w:b/>
      <w:bCs/>
    </w:rPr>
  </w:style>
  <w:style w:type="character" w:styleId="LineNumber">
    <w:name w:val="line number"/>
    <w:basedOn w:val="DefaultParagraphFont"/>
    <w:qFormat/>
  </w:style>
  <w:style w:type="paragraph" w:styleId="List">
    <w:name w:val="List"/>
    <w:basedOn w:val="Normal"/>
    <w:qFormat/>
    <w:pPr>
      <w:ind w:left="200" w:hangingChars="200" w:hanging="200"/>
    </w:pPr>
  </w:style>
  <w:style w:type="paragraph" w:styleId="List2">
    <w:name w:val="List 2"/>
    <w:basedOn w:val="Normal"/>
    <w:qFormat/>
    <w:pPr>
      <w:ind w:leftChars="200" w:left="100" w:hangingChars="200" w:hanging="200"/>
    </w:pPr>
  </w:style>
  <w:style w:type="paragraph" w:styleId="List3">
    <w:name w:val="List 3"/>
    <w:basedOn w:val="Normal"/>
    <w:qFormat/>
    <w:pPr>
      <w:ind w:leftChars="400" w:left="100" w:hangingChars="200" w:hanging="200"/>
    </w:pPr>
  </w:style>
  <w:style w:type="paragraph" w:styleId="List4">
    <w:name w:val="List 4"/>
    <w:basedOn w:val="Normal"/>
    <w:qFormat/>
    <w:pPr>
      <w:ind w:leftChars="600" w:left="100" w:hangingChars="200" w:hanging="200"/>
    </w:pPr>
  </w:style>
  <w:style w:type="paragraph" w:styleId="List5">
    <w:name w:val="List 5"/>
    <w:basedOn w:val="Normal"/>
    <w:qFormat/>
    <w:pPr>
      <w:ind w:leftChars="800" w:left="100" w:hangingChars="200" w:hanging="200"/>
    </w:pPr>
  </w:style>
  <w:style w:type="paragraph" w:styleId="ListBullet">
    <w:name w:val="List Bullet"/>
    <w:basedOn w:val="Normal"/>
    <w:qFormat/>
    <w:pPr>
      <w:numPr>
        <w:numId w:val="1"/>
      </w:numPr>
    </w:pPr>
  </w:style>
  <w:style w:type="paragraph" w:styleId="ListBullet2">
    <w:name w:val="List Bullet 2"/>
    <w:basedOn w:val="Normal"/>
    <w:qFormat/>
    <w:pPr>
      <w:numPr>
        <w:numId w:val="2"/>
      </w:numPr>
    </w:pPr>
  </w:style>
  <w:style w:type="paragraph" w:styleId="ListBullet3">
    <w:name w:val="List Bullet 3"/>
    <w:basedOn w:val="Normal"/>
    <w:qFormat/>
    <w:pPr>
      <w:numPr>
        <w:numId w:val="3"/>
      </w:numPr>
    </w:pPr>
  </w:style>
  <w:style w:type="paragraph" w:styleId="ListBullet4">
    <w:name w:val="List Bullet 4"/>
    <w:basedOn w:val="Normal"/>
    <w:qFormat/>
    <w:pPr>
      <w:numPr>
        <w:numId w:val="4"/>
      </w:numPr>
    </w:pPr>
  </w:style>
  <w:style w:type="paragraph" w:styleId="ListBullet5">
    <w:name w:val="List Bullet 5"/>
    <w:basedOn w:val="Normal"/>
    <w:qFormat/>
    <w:pPr>
      <w:numPr>
        <w:numId w:val="5"/>
      </w:numPr>
    </w:pPr>
  </w:style>
  <w:style w:type="paragraph" w:styleId="ListContinue">
    <w:name w:val="List Continue"/>
    <w:basedOn w:val="Normal"/>
    <w:qFormat/>
    <w:pPr>
      <w:spacing w:after="120"/>
      <w:ind w:leftChars="200" w:left="420"/>
    </w:pPr>
  </w:style>
  <w:style w:type="paragraph" w:styleId="ListContinue2">
    <w:name w:val="List Continue 2"/>
    <w:basedOn w:val="Normal"/>
    <w:qFormat/>
    <w:pPr>
      <w:spacing w:after="120"/>
      <w:ind w:leftChars="400" w:left="840"/>
    </w:pPr>
  </w:style>
  <w:style w:type="paragraph" w:styleId="ListContinue3">
    <w:name w:val="List Continue 3"/>
    <w:basedOn w:val="Normal"/>
    <w:qFormat/>
    <w:pPr>
      <w:spacing w:after="120"/>
      <w:ind w:leftChars="600" w:left="1260"/>
    </w:pPr>
  </w:style>
  <w:style w:type="paragraph" w:styleId="ListContinue4">
    <w:name w:val="List Continue 4"/>
    <w:basedOn w:val="Normal"/>
    <w:qFormat/>
    <w:pPr>
      <w:spacing w:after="120"/>
      <w:ind w:leftChars="800" w:left="1680"/>
    </w:pPr>
  </w:style>
  <w:style w:type="paragraph" w:styleId="ListContinue5">
    <w:name w:val="List Continue 5"/>
    <w:basedOn w:val="Normal"/>
    <w:qFormat/>
    <w:pPr>
      <w:spacing w:after="120"/>
      <w:ind w:leftChars="1000" w:left="2100"/>
    </w:pPr>
  </w:style>
  <w:style w:type="paragraph" w:styleId="ListNumber">
    <w:name w:val="List Number"/>
    <w:basedOn w:val="Normal"/>
    <w:pPr>
      <w:numPr>
        <w:numId w:val="6"/>
      </w:numPr>
    </w:pPr>
  </w:style>
  <w:style w:type="paragraph" w:styleId="ListNumber2">
    <w:name w:val="List Number 2"/>
    <w:basedOn w:val="Normal"/>
    <w:qFormat/>
    <w:pPr>
      <w:numPr>
        <w:numId w:val="7"/>
      </w:numPr>
    </w:pPr>
  </w:style>
  <w:style w:type="paragraph" w:styleId="ListNumber3">
    <w:name w:val="List Number 3"/>
    <w:basedOn w:val="Normal"/>
    <w:qFormat/>
    <w:pPr>
      <w:numPr>
        <w:numId w:val="8"/>
      </w:numPr>
    </w:pPr>
  </w:style>
  <w:style w:type="paragraph" w:styleId="ListNumber4">
    <w:name w:val="List Number 4"/>
    <w:basedOn w:val="Normal"/>
    <w:qFormat/>
    <w:pPr>
      <w:numPr>
        <w:numId w:val="9"/>
      </w:numPr>
    </w:pPr>
  </w:style>
  <w:style w:type="paragraph" w:styleId="ListNumber5">
    <w:name w:val="List Number 5"/>
    <w:basedOn w:val="Normal"/>
    <w:qFormat/>
    <w:pPr>
      <w:numPr>
        <w:numId w:val="10"/>
      </w:numPr>
    </w:pPr>
  </w:style>
  <w:style w:type="paragraph" w:styleId="MacroText">
    <w:name w:val="macro"/>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lang w:eastAsia="zh-CN"/>
    </w:rPr>
  </w:style>
  <w:style w:type="paragraph" w:styleId="MessageHeader">
    <w:name w:val="Message Header"/>
    <w:basedOn w:val="Normal"/>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NormalWeb">
    <w:name w:val="Normal (Web)"/>
    <w:basedOn w:val="Normal"/>
    <w:qFormat/>
    <w:rPr>
      <w:sz w:val="24"/>
      <w:szCs w:val="24"/>
    </w:rPr>
  </w:style>
  <w:style w:type="paragraph" w:styleId="NormalIndent">
    <w:name w:val="Normal Indent"/>
    <w:basedOn w:val="Normal"/>
    <w:qFormat/>
    <w:pPr>
      <w:ind w:firstLineChars="200" w:firstLine="420"/>
    </w:pPr>
  </w:style>
  <w:style w:type="paragraph" w:styleId="NoteHeading">
    <w:name w:val="Note Heading"/>
    <w:basedOn w:val="Normal"/>
    <w:next w:val="Normal"/>
    <w:qFormat/>
    <w:pPr>
      <w:jc w:val="center"/>
    </w:pPr>
  </w:style>
  <w:style w:type="character" w:styleId="PageNumber">
    <w:name w:val="page number"/>
    <w:basedOn w:val="DefaultParagraphFont"/>
    <w:qFormat/>
  </w:style>
  <w:style w:type="paragraph" w:styleId="PlainText">
    <w:name w:val="Plain Text"/>
    <w:basedOn w:val="Normal"/>
    <w:qFormat/>
    <w:rPr>
      <w:rFonts w:ascii="SimSun" w:hAnsi="Courier New" w:cs="Courier New"/>
      <w:szCs w:val="21"/>
    </w:rPr>
  </w:style>
  <w:style w:type="paragraph" w:styleId="Salutation">
    <w:name w:val="Salutation"/>
    <w:basedOn w:val="Normal"/>
    <w:next w:val="Normal"/>
    <w:qFormat/>
  </w:style>
  <w:style w:type="paragraph" w:styleId="Signature">
    <w:name w:val="Signature"/>
    <w:basedOn w:val="Normal"/>
    <w:qFormat/>
    <w:pPr>
      <w:ind w:leftChars="2100" w:left="100"/>
    </w:pPr>
  </w:style>
  <w:style w:type="character" w:styleId="Strong">
    <w:name w:val="Strong"/>
    <w:basedOn w:val="DefaultParagraphFont"/>
    <w:qFormat/>
    <w:rPr>
      <w:b/>
      <w:bCs/>
    </w:rPr>
  </w:style>
  <w:style w:type="paragraph" w:styleId="Subtitle">
    <w:name w:val="Subtitle"/>
    <w:basedOn w:val="Normal"/>
    <w:qFormat/>
    <w:pPr>
      <w:spacing w:before="240" w:after="60" w:line="312" w:lineRule="auto"/>
      <w:jc w:val="center"/>
      <w:outlineLvl w:val="1"/>
    </w:pPr>
    <w:rPr>
      <w:rFonts w:ascii="Arial" w:hAnsi="Arial" w:cs="Arial"/>
      <w:b/>
      <w:bCs/>
      <w:kern w:val="28"/>
      <w:sz w:val="32"/>
      <w:szCs w:val="32"/>
    </w:rPr>
  </w:style>
  <w:style w:type="table" w:styleId="Table3Deffects1">
    <w:name w:val="Table 3D effects 1"/>
    <w:basedOn w:val="TableNormal"/>
    <w:pPr>
      <w:widowControl w:val="0"/>
      <w:jc w:val="both"/>
    </w:pPr>
    <w:tblPr/>
    <w:tcPr>
      <w:shd w:val="solid" w:color="C0C0C0" w:fill="FFFFFF"/>
    </w:tcPr>
    <w:tblStylePr w:type="firstRow">
      <w:rPr>
        <w:b/>
        <w:bCs/>
        <w:color w:val="800080"/>
      </w:rPr>
      <w:tblPr/>
      <w:tcPr>
        <w:tcBorders>
          <w:left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bottom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Classic1">
    <w:name w:val="Table Classic 1"/>
    <w:basedOn w:val="TableNormal"/>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left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qFormat/>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left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qFormat/>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left w:val="single" w:sz="6" w:space="0" w:color="000000"/>
          <w:tl2br w:val="nil"/>
          <w:tr2bl w:val="nil"/>
        </w:tcBorders>
        <w:shd w:val="pct50" w:color="000080" w:fill="FFFFFF"/>
      </w:tcPr>
    </w:tblStylePr>
    <w:tblStylePr w:type="lastRow">
      <w:rPr>
        <w:color w:val="000080"/>
      </w:rPr>
      <w:tblPr/>
      <w:tcPr>
        <w:tcBorders>
          <w:left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Colorful1">
    <w:name w:val="Table Colorful 1"/>
    <w:basedOn w:val="TableNormal"/>
    <w:qFormat/>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qFormat/>
    <w:pPr>
      <w:widowControl w:val="0"/>
      <w:jc w:val="both"/>
    </w:pPr>
    <w:tblPr>
      <w:tblBorders>
        <w:bottom w:val="single" w:sz="12" w:space="0" w:color="000000"/>
      </w:tblBorders>
    </w:tblPr>
    <w:tcPr>
      <w:shd w:val="pct20" w:color="FFFF00" w:fill="FFFFFF"/>
    </w:tcPr>
    <w:tblStylePr w:type="firstRow">
      <w:rPr>
        <w:b/>
        <w:bCs/>
        <w:i/>
        <w:iCs/>
        <w:color w:val="FFFFFF"/>
      </w:rPr>
      <w:tblPr/>
      <w:tcPr>
        <w:tcBorders>
          <w:left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qFormat/>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left w:val="single" w:sz="6" w:space="0" w:color="000000"/>
          <w:tl2br w:val="nil"/>
          <w:tr2bl w:val="nil"/>
        </w:tcBorders>
        <w:shd w:val="solid" w:color="008080" w:fill="FFFFFF"/>
      </w:tcPr>
    </w:tblStylePr>
    <w:tblStylePr w:type="firstCol">
      <w:tblPr/>
      <w:tcPr>
        <w:tcBorders>
          <w:bottom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Columns1">
    <w:name w:val="Table Columns 1"/>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left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qFormat/>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qFormat/>
    <w:pPr>
      <w:widowControl w:val="0"/>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qFormat/>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widowControl w:val="0"/>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left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qFormat/>
    <w:pPr>
      <w:widowControl w:val="0"/>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Elegant">
    <w:name w:val="Table Elegant"/>
    <w:basedOn w:val="TableNormal"/>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left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left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left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left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qFormat/>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List1">
    <w:name w:val="Table List 1"/>
    <w:basedOn w:val="TableNormal"/>
    <w:qFormat/>
    <w:pPr>
      <w:widowControl w:val="0"/>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left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qFormat/>
    <w:pPr>
      <w:widowControl w:val="0"/>
      <w:jc w:val="both"/>
    </w:pPr>
    <w:tblPr>
      <w:tblBorders>
        <w:bottom w:val="single" w:sz="12" w:space="0" w:color="808080"/>
      </w:tblBorders>
    </w:tblPr>
    <w:tblStylePr w:type="firstRow">
      <w:rPr>
        <w:b/>
        <w:bCs/>
        <w:color w:val="FFFFFF"/>
      </w:rPr>
      <w:tblPr/>
      <w:tcPr>
        <w:tcBorders>
          <w:left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qFormat/>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left w:val="single" w:sz="12" w:space="0" w:color="000000"/>
          <w:tl2br w:val="nil"/>
          <w:tr2bl w:val="nil"/>
        </w:tcBorders>
        <w:shd w:val="solid" w:color="808080" w:fill="FFFFFF"/>
      </w:tcPr>
    </w:tblStylePr>
  </w:style>
  <w:style w:type="table" w:styleId="TableList5">
    <w:name w:val="Table List 5"/>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qFormat/>
    <w:pPr>
      <w:widowControl w:val="0"/>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left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qFormat/>
    <w:pPr>
      <w:widowControl w:val="0"/>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left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qFormat/>
    <w:pPr>
      <w:widowControl w:val="0"/>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left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paragraph" w:styleId="TableofAuthorities">
    <w:name w:val="table of authorities"/>
    <w:basedOn w:val="Normal"/>
    <w:next w:val="Normal"/>
    <w:pPr>
      <w:ind w:leftChars="200" w:left="420"/>
    </w:pPr>
  </w:style>
  <w:style w:type="paragraph" w:styleId="TableofFigures">
    <w:name w:val="table of figures"/>
    <w:basedOn w:val="Normal"/>
    <w:next w:val="Normal"/>
    <w:qFormat/>
    <w:pPr>
      <w:ind w:leftChars="200" w:left="200" w:hangingChars="200" w:hanging="200"/>
    </w:pPr>
  </w:style>
  <w:style w:type="table" w:styleId="TableProfessional">
    <w:name w:val="Table Professional"/>
    <w:basedOn w:val="TableNormal"/>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TableSimple1">
    <w:name w:val="Table Simple 1"/>
    <w:basedOn w:val="TableNormal"/>
    <w:qFormat/>
    <w:pPr>
      <w:widowControl w:val="0"/>
      <w:jc w:val="both"/>
    </w:pPr>
    <w:tblPr>
      <w:tblBorders>
        <w:top w:val="single" w:sz="12" w:space="0" w:color="008000"/>
        <w:bottom w:val="single" w:sz="12" w:space="0" w:color="008000"/>
      </w:tblBorders>
    </w:tblPr>
    <w:tcPr>
      <w:shd w:val="clear" w:color="auto" w:fill="auto"/>
    </w:tcPr>
    <w:tblStylePr w:type="firstRow">
      <w:tblPr/>
      <w:tcPr>
        <w:tcBorders>
          <w:left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qFormat/>
    <w:pPr>
      <w:widowControl w:val="0"/>
      <w:jc w:val="both"/>
    </w:pPr>
    <w:tblPr/>
    <w:tblStylePr w:type="firstRow">
      <w:rPr>
        <w:b/>
        <w:bCs/>
      </w:rPr>
      <w:tblPr/>
      <w:tcPr>
        <w:tcBorders>
          <w:left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bottom w:val="single" w:sz="6" w:space="0" w:color="00000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qFormat/>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qFormat/>
    <w:pPr>
      <w:widowControl w:val="0"/>
      <w:jc w:val="both"/>
    </w:pPr>
    <w:tblPr>
      <w:tblStyleRowBandSize w:val="1"/>
    </w:tblPr>
    <w:tblStylePr w:type="firstRow">
      <w:tblPr/>
      <w:tcPr>
        <w:tcBorders>
          <w:top w:val="single" w:sz="6" w:space="0" w:color="000000"/>
          <w:left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bottom w:val="single" w:sz="12" w:space="0" w:color="000000"/>
          <w:tl2br w:val="nil"/>
          <w:tr2bl w:val="nil"/>
        </w:tcBorders>
      </w:tcPr>
    </w:tblStylePr>
    <w:tblStylePr w:type="band1Horz">
      <w:tblPr/>
      <w:tcPr>
        <w:tcBorders>
          <w:left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qFormat/>
    <w:pPr>
      <w:widowControl w:val="0"/>
      <w:jc w:val="both"/>
    </w:pPr>
    <w:tblPr>
      <w:tblBorders>
        <w:left w:val="single" w:sz="6" w:space="0" w:color="000000"/>
        <w:right w:val="single" w:sz="6" w:space="0" w:color="000000"/>
      </w:tblBorders>
    </w:tblPr>
    <w:tblStylePr w:type="firstRow">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bottom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qFormat/>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2">
    <w:name w:val="Table Web 2"/>
    <w:basedOn w:val="TableNormal"/>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3">
    <w:name w:val="Table Web 3"/>
    <w:basedOn w:val="TableNormal"/>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Title">
    <w:name w:val="Title"/>
    <w:basedOn w:val="Normal"/>
    <w:qFormat/>
    <w:pPr>
      <w:spacing w:before="240" w:after="60"/>
      <w:jc w:val="center"/>
      <w:outlineLvl w:val="0"/>
    </w:pPr>
    <w:rPr>
      <w:rFonts w:ascii="Arial" w:hAnsi="Arial" w:cs="Arial"/>
      <w:b/>
      <w:bCs/>
      <w:sz w:val="32"/>
      <w:szCs w:val="32"/>
    </w:rPr>
  </w:style>
  <w:style w:type="paragraph" w:styleId="TOAHeading">
    <w:name w:val="toa heading"/>
    <w:basedOn w:val="Normal"/>
    <w:next w:val="Normal"/>
    <w:qFormat/>
    <w:pPr>
      <w:spacing w:before="120"/>
    </w:pPr>
    <w:rPr>
      <w:rFonts w:ascii="Arial" w:hAnsi="Arial" w:cs="Arial"/>
      <w:sz w:val="24"/>
      <w:szCs w:val="24"/>
    </w:rPr>
  </w:style>
  <w:style w:type="paragraph" w:styleId="TOC1">
    <w:name w:val="toc 1"/>
    <w:basedOn w:val="Normal"/>
    <w:next w:val="Normal"/>
    <w:qFormat/>
  </w:style>
  <w:style w:type="paragraph" w:styleId="TOC2">
    <w:name w:val="toc 2"/>
    <w:basedOn w:val="Normal"/>
    <w:next w:val="Normal"/>
    <w:pPr>
      <w:ind w:leftChars="200" w:left="420"/>
    </w:pPr>
  </w:style>
  <w:style w:type="paragraph" w:styleId="TOC3">
    <w:name w:val="toc 3"/>
    <w:basedOn w:val="Normal"/>
    <w:next w:val="Normal"/>
    <w:qFormat/>
    <w:pPr>
      <w:ind w:leftChars="400" w:left="840"/>
    </w:pPr>
  </w:style>
  <w:style w:type="paragraph" w:styleId="TOC4">
    <w:name w:val="toc 4"/>
    <w:basedOn w:val="Normal"/>
    <w:next w:val="Normal"/>
    <w:qFormat/>
    <w:pPr>
      <w:ind w:leftChars="600" w:left="1260"/>
    </w:pPr>
  </w:style>
  <w:style w:type="paragraph" w:styleId="TOC5">
    <w:name w:val="toc 5"/>
    <w:basedOn w:val="Normal"/>
    <w:next w:val="Normal"/>
    <w:pPr>
      <w:ind w:leftChars="800" w:left="1680"/>
    </w:pPr>
  </w:style>
  <w:style w:type="paragraph" w:styleId="TOC6">
    <w:name w:val="toc 6"/>
    <w:basedOn w:val="Normal"/>
    <w:next w:val="Normal"/>
    <w:pPr>
      <w:ind w:leftChars="1000" w:left="2100"/>
    </w:pPr>
  </w:style>
  <w:style w:type="paragraph" w:styleId="TOC7">
    <w:name w:val="toc 7"/>
    <w:basedOn w:val="Normal"/>
    <w:next w:val="Normal"/>
    <w:qFormat/>
    <w:pPr>
      <w:ind w:leftChars="1200" w:left="2520"/>
    </w:pPr>
  </w:style>
  <w:style w:type="paragraph" w:styleId="TOC8">
    <w:name w:val="toc 8"/>
    <w:basedOn w:val="Normal"/>
    <w:next w:val="Normal"/>
    <w:qFormat/>
    <w:pPr>
      <w:ind w:leftChars="1400" w:left="2940"/>
    </w:pPr>
  </w:style>
  <w:style w:type="paragraph" w:styleId="TOC9">
    <w:name w:val="toc 9"/>
    <w:basedOn w:val="Normal"/>
    <w:next w:val="Normal"/>
    <w:qFormat/>
    <w:pPr>
      <w:ind w:leftChars="1600" w:left="3360"/>
    </w:pPr>
  </w:style>
  <w:style w:type="table" w:styleId="LightShading">
    <w:name w:val="Light Shading"/>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LightShading-Accent1">
    <w:name w:val="Light Shading Accent 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LightShading-Accent2">
    <w:name w:val="Light Shading Accent 2"/>
    <w:basedOn w:val="TableNormal"/>
    <w:uiPriority w:val="60"/>
    <w:qFormat/>
    <w:rPr>
      <w:color w:val="943634"/>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la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LightShading-Accent3">
    <w:name w:val="Light Shading Accent 3"/>
    <w:basedOn w:val="TableNormal"/>
    <w:uiPriority w:val="60"/>
    <w:qFormat/>
    <w:rPr>
      <w:color w:val="76923C"/>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la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LightShading-Accent4">
    <w:name w:val="Light Shading Accent 4"/>
    <w:basedOn w:val="TableNormal"/>
    <w:uiPriority w:val="60"/>
    <w:qFormat/>
    <w:rPr>
      <w:color w:val="5F497A"/>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la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LightShading-Accent5">
    <w:name w:val="Light Shading Accent 5"/>
    <w:basedOn w:val="TableNormal"/>
    <w:uiPriority w:val="60"/>
    <w:qFormat/>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la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la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LightList">
    <w:name w:val="Light List"/>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qFormat/>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qFormat/>
    <w:tblPr>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qFormat/>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qFormat/>
    <w:tblPr>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qFormat/>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cs="Times New Roman"/>
        <w:b/>
        <w:bCs/>
      </w:rPr>
      <w:tblPr/>
      <w:tcPr>
        <w:tcBorders>
          <w:top w:val="single" w:sz="8" w:space="0" w:color="000000"/>
          <w:left w:val="single" w:sz="18" w:space="0" w:color="000000"/>
          <w:bottom w:val="single" w:sz="8" w:space="0" w:color="000000"/>
          <w:right w:val="single" w:sz="8" w:space="0" w:color="000000"/>
          <w:insideH w:val="nil"/>
          <w:insideV w:val="single" w:sz="8" w:space="0" w:color="auto"/>
        </w:tcBorders>
      </w:tcPr>
    </w:tblStylePr>
    <w:tblStylePr w:type="lastRow">
      <w:pPr>
        <w:spacing w:before="0" w:after="0" w:line="240" w:lineRule="auto"/>
      </w:pPr>
      <w:rPr>
        <w:rFon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LightGrid-Accent1">
    <w:name w:val="Light Grid Accent 1"/>
    <w:basedOn w:val="TableNormal"/>
    <w:uiPriority w:val="62"/>
    <w:qFormat/>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cs="Times New Roman"/>
        <w:b/>
        <w:bCs/>
      </w:rPr>
      <w:tblPr/>
      <w:tcPr>
        <w:tcBorders>
          <w:top w:val="single" w:sz="8" w:space="0" w:color="4F81BD"/>
          <w:left w:val="single" w:sz="18" w:space="0" w:color="4F81BD"/>
          <w:bottom w:val="single" w:sz="8" w:space="0" w:color="4F81BD"/>
          <w:right w:val="single" w:sz="8" w:space="0" w:color="4F81B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styleId="LightGrid-Accent2">
    <w:name w:val="Light Grid Accent 2"/>
    <w:basedOn w:val="TableNormal"/>
    <w:uiPriority w:val="62"/>
    <w:qFormat/>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cs="Times New Roman"/>
        <w:b/>
        <w:bCs/>
      </w:rPr>
      <w:tblPr/>
      <w:tcPr>
        <w:tcBorders>
          <w:top w:val="single" w:sz="8" w:space="0" w:color="C0504D"/>
          <w:left w:val="single" w:sz="18" w:space="0" w:color="C0504D"/>
          <w:bottom w:val="single" w:sz="8" w:space="0" w:color="C0504D"/>
          <w:right w:val="single" w:sz="8" w:space="0" w:color="C0504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styleId="LightGrid-Accent3">
    <w:name w:val="Light Grid Accent 3"/>
    <w:basedOn w:val="TableNormal"/>
    <w:uiPriority w:val="62"/>
    <w:qFormat/>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cs="Times New Roman"/>
        <w:b/>
        <w:bCs/>
      </w:rPr>
      <w:tblPr/>
      <w:tcPr>
        <w:tcBorders>
          <w:top w:val="single" w:sz="8" w:space="0" w:color="9BBB59"/>
          <w:left w:val="single" w:sz="18" w:space="0" w:color="9BBB59"/>
          <w:bottom w:val="single" w:sz="8" w:space="0" w:color="9BBB59"/>
          <w:right w:val="single" w:sz="8" w:space="0" w:color="9BBB59"/>
          <w:insideH w:val="nil"/>
          <w:insideV w:val="single" w:sz="8" w:space="0" w:color="auto"/>
        </w:tcBorders>
      </w:tcPr>
    </w:tblStylePr>
    <w:tblStylePr w:type="lastRow">
      <w:pPr>
        <w:spacing w:before="0" w:after="0" w:line="240" w:lineRule="auto"/>
      </w:pPr>
      <w:rPr>
        <w:rFont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LightGrid-Accent4">
    <w:name w:val="Light Grid Accent 4"/>
    <w:basedOn w:val="TableNormal"/>
    <w:uiPriority w:val="62"/>
    <w:qFormat/>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cs="Times New Roman"/>
        <w:b/>
        <w:bCs/>
      </w:rPr>
      <w:tblPr/>
      <w:tcPr>
        <w:tcBorders>
          <w:top w:val="single" w:sz="8" w:space="0" w:color="8064A2"/>
          <w:left w:val="single" w:sz="18" w:space="0" w:color="8064A2"/>
          <w:bottom w:val="single" w:sz="8" w:space="0" w:color="8064A2"/>
          <w:right w:val="single" w:sz="8" w:space="0" w:color="8064A2"/>
          <w:insideH w:val="nil"/>
          <w:insideV w:val="single" w:sz="8" w:space="0" w:color="auto"/>
        </w:tcBorders>
      </w:tcPr>
    </w:tblStylePr>
    <w:tblStylePr w:type="lastRow">
      <w:pPr>
        <w:spacing w:before="0" w:after="0" w:line="240" w:lineRule="auto"/>
      </w:pPr>
      <w:rPr>
        <w:rFont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auto"/>
        </w:tcBorders>
      </w:tcPr>
    </w:tblStyle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LightGrid-Accent6">
    <w:name w:val="Light Grid Accent 6"/>
    <w:basedOn w:val="TableNormal"/>
    <w:uiPriority w:val="62"/>
    <w:qFormat/>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cs="Times New Roman"/>
        <w:b/>
        <w:bCs/>
      </w:rPr>
      <w:tblPr/>
      <w:tcPr>
        <w:tcBorders>
          <w:top w:val="single" w:sz="8" w:space="0" w:color="F79646"/>
          <w:left w:val="single" w:sz="18" w:space="0" w:color="F79646"/>
          <w:bottom w:val="single" w:sz="8" w:space="0" w:color="F79646"/>
          <w:right w:val="single" w:sz="8" w:space="0" w:color="F7964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auto"/>
        </w:tcBorders>
      </w:tcPr>
    </w:tblStylePr>
  </w:style>
  <w:style w:type="table" w:styleId="MediumShading1">
    <w:name w:val="Medium Shading 1"/>
    <w:basedOn w:val="TableNormal"/>
    <w:uiPriority w:val="63"/>
    <w:qFormat/>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qFormat/>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qFormat/>
    <w:tblPr>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qFormat/>
    <w:tblPr>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qFormat/>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qFormat/>
    <w:tblPr>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qFormat/>
    <w:tblPr>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2">
    <w:name w:val="Medium Shading 2 Accent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4">
    <w:name w:val="Medium Shading 2 Accent 4"/>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5">
    <w:name w:val="Medium Shading 2 Accent 5"/>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6">
    <w:name w:val="Medium Shading 2 Accent 6"/>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List1">
    <w:name w:val="Medium List 1"/>
    <w:basedOn w:val="TableNormal"/>
    <w:uiPriority w:val="65"/>
    <w:qFormat/>
    <w:rPr>
      <w:color w:val="000000"/>
    </w:rPr>
    <w:tblPr>
      <w:tblBorders>
        <w:top w:val="single" w:sz="8" w:space="0" w:color="000000"/>
        <w:bottom w:val="single" w:sz="8" w:space="0" w:color="000000"/>
      </w:tblBorders>
    </w:tblPr>
    <w:tblStylePr w:type="firstRow">
      <w:rPr>
        <w:rFonts w:cs="Times New Roman"/>
      </w:rPr>
      <w:tblPr/>
      <w:tcPr>
        <w:tcBorders>
          <w:top w:val="nil"/>
          <w:left w:val="single" w:sz="8" w:space="0" w:color="000000"/>
        </w:tcBorders>
      </w:tcPr>
    </w:tblStylePr>
    <w:tblStylePr w:type="lastRow">
      <w:rPr>
        <w:b/>
        <w:bCs/>
        <w:color w:val="1F497D"/>
      </w:rPr>
      <w:tblPr/>
      <w:tcPr>
        <w:tcBorders>
          <w:top w:val="single" w:sz="8" w:space="0" w:color="000000"/>
          <w:left w:val="single" w:sz="8" w:space="0" w:color="000000"/>
        </w:tcBorders>
      </w:tcPr>
    </w:tblStylePr>
    <w:tblStylePr w:type="firstCol">
      <w:rPr>
        <w:b/>
        <w:bCs/>
      </w:rPr>
    </w:tblStylePr>
    <w:tblStylePr w:type="lastCol">
      <w:rPr>
        <w:b/>
        <w:bCs/>
      </w:rPr>
      <w:tblPr/>
      <w:tcPr>
        <w:tcBorders>
          <w:top w:val="single" w:sz="8" w:space="0" w:color="000000"/>
          <w:left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qFormat/>
    <w:rPr>
      <w:color w:val="000000"/>
    </w:rPr>
    <w:tblPr>
      <w:tblBorders>
        <w:top w:val="single" w:sz="8" w:space="0" w:color="4F81BD"/>
        <w:bottom w:val="single" w:sz="8" w:space="0" w:color="4F81BD"/>
      </w:tblBorders>
    </w:tblPr>
    <w:tblStylePr w:type="firstRow">
      <w:rPr>
        <w:rFonts w:cs="Times New Roman"/>
      </w:rPr>
      <w:tblPr/>
      <w:tcPr>
        <w:tcBorders>
          <w:top w:val="nil"/>
          <w:left w:val="single" w:sz="8" w:space="0" w:color="4F81BD"/>
        </w:tcBorders>
      </w:tcPr>
    </w:tblStylePr>
    <w:tblStylePr w:type="lastRow">
      <w:rPr>
        <w:b/>
        <w:bCs/>
        <w:color w:val="1F497D"/>
      </w:rPr>
      <w:tblPr/>
      <w:tcPr>
        <w:tcBorders>
          <w:top w:val="single" w:sz="8" w:space="0" w:color="4F81BD"/>
          <w:left w:val="single" w:sz="8" w:space="0" w:color="4F81BD"/>
        </w:tcBorders>
      </w:tcPr>
    </w:tblStylePr>
    <w:tblStylePr w:type="firstCol">
      <w:rPr>
        <w:b/>
        <w:bCs/>
      </w:rPr>
    </w:tblStylePr>
    <w:tblStylePr w:type="lastCol">
      <w:rPr>
        <w:b/>
        <w:bCs/>
      </w:rPr>
      <w:tblPr/>
      <w:tcPr>
        <w:tcBorders>
          <w:top w:val="single" w:sz="8" w:space="0" w:color="4F81BD"/>
          <w:left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qFormat/>
    <w:rPr>
      <w:color w:val="000000"/>
    </w:rPr>
    <w:tblPr>
      <w:tblBorders>
        <w:top w:val="single" w:sz="8" w:space="0" w:color="C0504D"/>
        <w:bottom w:val="single" w:sz="8" w:space="0" w:color="C0504D"/>
      </w:tblBorders>
    </w:tblPr>
    <w:tblStylePr w:type="firstRow">
      <w:rPr>
        <w:rFonts w:cs="Times New Roman"/>
      </w:rPr>
      <w:tblPr/>
      <w:tcPr>
        <w:tcBorders>
          <w:top w:val="nil"/>
          <w:left w:val="single" w:sz="8" w:space="0" w:color="C0504D"/>
        </w:tcBorders>
      </w:tcPr>
    </w:tblStylePr>
    <w:tblStylePr w:type="lastRow">
      <w:rPr>
        <w:b/>
        <w:bCs/>
        <w:color w:val="1F497D"/>
      </w:rPr>
      <w:tblPr/>
      <w:tcPr>
        <w:tcBorders>
          <w:top w:val="single" w:sz="8" w:space="0" w:color="C0504D"/>
          <w:left w:val="single" w:sz="8" w:space="0" w:color="C0504D"/>
        </w:tcBorders>
      </w:tcPr>
    </w:tblStylePr>
    <w:tblStylePr w:type="firstCol">
      <w:rPr>
        <w:b/>
        <w:bCs/>
      </w:rPr>
    </w:tblStylePr>
    <w:tblStylePr w:type="lastCol">
      <w:rPr>
        <w:b/>
        <w:bCs/>
      </w:rPr>
      <w:tblPr/>
      <w:tcPr>
        <w:tcBorders>
          <w:top w:val="single" w:sz="8" w:space="0" w:color="C0504D"/>
          <w:left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qFormat/>
    <w:rPr>
      <w:color w:val="000000"/>
    </w:rPr>
    <w:tblPr>
      <w:tblBorders>
        <w:top w:val="single" w:sz="8" w:space="0" w:color="9BBB59"/>
        <w:bottom w:val="single" w:sz="8" w:space="0" w:color="9BBB59"/>
      </w:tblBorders>
    </w:tblPr>
    <w:tblStylePr w:type="firstRow">
      <w:rPr>
        <w:rFonts w:cs="Times New Roman"/>
      </w:rPr>
      <w:tblPr/>
      <w:tcPr>
        <w:tcBorders>
          <w:top w:val="nil"/>
          <w:left w:val="single" w:sz="8" w:space="0" w:color="9BBB59"/>
        </w:tcBorders>
      </w:tcPr>
    </w:tblStylePr>
    <w:tblStylePr w:type="lastRow">
      <w:rPr>
        <w:b/>
        <w:bCs/>
        <w:color w:val="1F497D"/>
      </w:rPr>
      <w:tblPr/>
      <w:tcPr>
        <w:tcBorders>
          <w:top w:val="single" w:sz="8" w:space="0" w:color="9BBB59"/>
          <w:left w:val="single" w:sz="8" w:space="0" w:color="9BBB59"/>
        </w:tcBorders>
      </w:tcPr>
    </w:tblStylePr>
    <w:tblStylePr w:type="firstCol">
      <w:rPr>
        <w:b/>
        <w:bCs/>
      </w:rPr>
    </w:tblStylePr>
    <w:tblStylePr w:type="lastCol">
      <w:rPr>
        <w:b/>
        <w:bCs/>
      </w:rPr>
      <w:tblPr/>
      <w:tcPr>
        <w:tcBorders>
          <w:top w:val="single" w:sz="8" w:space="0" w:color="9BBB59"/>
          <w:left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qFormat/>
    <w:rPr>
      <w:color w:val="000000"/>
    </w:rPr>
    <w:tblPr>
      <w:tblBorders>
        <w:top w:val="single" w:sz="8" w:space="0" w:color="8064A2"/>
        <w:bottom w:val="single" w:sz="8" w:space="0" w:color="8064A2"/>
      </w:tblBorders>
    </w:tblPr>
    <w:tblStylePr w:type="firstRow">
      <w:rPr>
        <w:rFonts w:cs="Times New Roman"/>
      </w:rPr>
      <w:tblPr/>
      <w:tcPr>
        <w:tcBorders>
          <w:top w:val="nil"/>
          <w:left w:val="single" w:sz="8" w:space="0" w:color="8064A2"/>
        </w:tcBorders>
      </w:tcPr>
    </w:tblStylePr>
    <w:tblStylePr w:type="lastRow">
      <w:rPr>
        <w:b/>
        <w:bCs/>
        <w:color w:val="1F497D"/>
      </w:rPr>
      <w:tblPr/>
      <w:tcPr>
        <w:tcBorders>
          <w:top w:val="single" w:sz="8" w:space="0" w:color="8064A2"/>
          <w:left w:val="single" w:sz="8" w:space="0" w:color="8064A2"/>
        </w:tcBorders>
      </w:tcPr>
    </w:tblStylePr>
    <w:tblStylePr w:type="firstCol">
      <w:rPr>
        <w:b/>
        <w:bCs/>
      </w:rPr>
    </w:tblStylePr>
    <w:tblStylePr w:type="lastCol">
      <w:rPr>
        <w:b/>
        <w:bCs/>
      </w:rPr>
      <w:tblPr/>
      <w:tcPr>
        <w:tcBorders>
          <w:top w:val="single" w:sz="8" w:space="0" w:color="8064A2"/>
          <w:left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qFormat/>
    <w:rPr>
      <w:color w:val="000000"/>
    </w:rPr>
    <w:tblPr>
      <w:tblBorders>
        <w:top w:val="single" w:sz="8" w:space="0" w:color="4BACC6"/>
        <w:bottom w:val="single" w:sz="8" w:space="0" w:color="4BACC6"/>
      </w:tblBorders>
    </w:tblPr>
    <w:tblStylePr w:type="firstRow">
      <w:rPr>
        <w:rFonts w:cs="Times New Roman"/>
      </w:rPr>
      <w:tblPr/>
      <w:tcPr>
        <w:tcBorders>
          <w:top w:val="nil"/>
          <w:left w:val="single" w:sz="8" w:space="0" w:color="4BACC6"/>
        </w:tcBorders>
      </w:tcPr>
    </w:tblStylePr>
    <w:tblStylePr w:type="lastRow">
      <w:rPr>
        <w:b/>
        <w:bCs/>
        <w:color w:val="1F497D"/>
      </w:rPr>
      <w:tblPr/>
      <w:tcPr>
        <w:tcBorders>
          <w:top w:val="single" w:sz="8" w:space="0" w:color="4BACC6"/>
          <w:left w:val="single" w:sz="8" w:space="0" w:color="4BACC6"/>
        </w:tcBorders>
      </w:tcPr>
    </w:tblStylePr>
    <w:tblStylePr w:type="firstCol">
      <w:rPr>
        <w:b/>
        <w:bCs/>
      </w:rPr>
    </w:tblStylePr>
    <w:tblStylePr w:type="lastCol">
      <w:rPr>
        <w:b/>
        <w:bCs/>
      </w:rPr>
      <w:tblPr/>
      <w:tcPr>
        <w:tcBorders>
          <w:top w:val="single" w:sz="8" w:space="0" w:color="4BACC6"/>
          <w:left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qFormat/>
    <w:rPr>
      <w:color w:val="000000"/>
    </w:rPr>
    <w:tblPr>
      <w:tblBorders>
        <w:top w:val="single" w:sz="8" w:space="0" w:color="F79646"/>
        <w:bottom w:val="single" w:sz="8" w:space="0" w:color="F79646"/>
      </w:tblBorders>
    </w:tblPr>
    <w:tblStylePr w:type="firstRow">
      <w:rPr>
        <w:rFonts w:cs="Times New Roman"/>
      </w:rPr>
      <w:tblPr/>
      <w:tcPr>
        <w:tcBorders>
          <w:top w:val="nil"/>
          <w:left w:val="single" w:sz="8" w:space="0" w:color="F79646"/>
        </w:tcBorders>
      </w:tcPr>
    </w:tblStylePr>
    <w:tblStylePr w:type="lastRow">
      <w:rPr>
        <w:b/>
        <w:bCs/>
        <w:color w:val="1F497D"/>
      </w:rPr>
      <w:tblPr/>
      <w:tcPr>
        <w:tcBorders>
          <w:top w:val="single" w:sz="8" w:space="0" w:color="F79646"/>
          <w:left w:val="single" w:sz="8" w:space="0" w:color="F79646"/>
        </w:tcBorders>
      </w:tcPr>
    </w:tblStylePr>
    <w:tblStylePr w:type="firstCol">
      <w:rPr>
        <w:b/>
        <w:bCs/>
      </w:rPr>
    </w:tblStylePr>
    <w:tblStylePr w:type="lastCol">
      <w:rPr>
        <w:b/>
        <w:bCs/>
      </w:rPr>
      <w:tblPr/>
      <w:tcPr>
        <w:tcBorders>
          <w:top w:val="single" w:sz="8" w:space="0" w:color="F79646"/>
          <w:left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nil"/>
          <w:bottom w:val="single" w:sz="8" w:space="0" w:color="00000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single" w:sz="24" w:space="0" w:color="4F81BD"/>
          <w:bottom w:val="nil"/>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nil"/>
          <w:bottom w:val="single" w:sz="8" w:space="0" w:color="4F81BD"/>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single" w:sz="24" w:space="0" w:color="C0504D"/>
          <w:bottom w:val="nil"/>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nil"/>
          <w:bottom w:val="single" w:sz="8" w:space="0" w:color="C0504D"/>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single" w:sz="24" w:space="0" w:color="9BBB59"/>
          <w:bottom w:val="nil"/>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nil"/>
          <w:bottom w:val="single" w:sz="8" w:space="0" w:color="9BBB59"/>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qFormat/>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single" w:sz="24" w:space="0" w:color="8064A2"/>
          <w:bottom w:val="nil"/>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nil"/>
          <w:bottom w:val="single" w:sz="8" w:space="0" w:color="8064A2"/>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qFormat/>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nil"/>
          <w:bottom w:val="single" w:sz="8" w:space="0" w:color="4BACC6"/>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qFormat/>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single" w:sz="24" w:space="0" w:color="F79646"/>
          <w:bottom w:val="nil"/>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nil"/>
          <w:bottom w:val="single" w:sz="8" w:space="0" w:color="F79646"/>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qFormat/>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qFormat/>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qFormat/>
    <w:tblP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qFormat/>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qFormat/>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qFormat/>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qFormat/>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auto"/>
          <w:insideV w:val="single" w:sz="6" w:space="0" w:color="auto"/>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auto"/>
          <w:insideV w:val="single" w:sz="6" w:space="0" w:color="auto"/>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auto"/>
          <w:insideV w:val="single" w:sz="6" w:space="0" w:color="auto"/>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auto"/>
          <w:insideV w:val="single" w:sz="6" w:space="0" w:color="auto"/>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MediumGrid3-Accent1">
    <w:name w:val="Medium Grid 3 Accent 1"/>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2">
    <w:name w:val="Medium Grid 3 Accent 2"/>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C0504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FA7A6"/>
      </w:tcPr>
    </w:tblStylePr>
  </w:style>
  <w:style w:type="table" w:styleId="MediumGrid3-Accent3">
    <w:name w:val="Medium Grid 3 Accent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4">
    <w:name w:val="Medium Grid 3 Accent 4"/>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styleId="MediumGrid3-Accent5">
    <w:name w:val="Medium Grid 3 Accent 5"/>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table" w:styleId="MediumGrid3-Accent6">
    <w:name w:val="Medium Grid 3 Accent 6"/>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7964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BCAA2"/>
      </w:tcPr>
    </w:tblStyle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nil"/>
          <w:bottom w:val="single" w:sz="18" w:space="0" w:color="FFFFFF"/>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nil"/>
          <w:bottom w:val="single" w:sz="18" w:space="0" w:color="FFFFFF"/>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nil"/>
          <w:bottom w:val="single" w:sz="18" w:space="0" w:color="FFFFFF"/>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nil"/>
          <w:bottom w:val="single" w:sz="18" w:space="0" w:color="FFFFFF"/>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nil"/>
          <w:bottom w:val="single" w:sz="18" w:space="0" w:color="FFFFFF"/>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nil"/>
          <w:bottom w:val="single" w:sz="18" w:space="0" w:color="FFFFFF"/>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nil"/>
          <w:bottom w:val="single" w:sz="18" w:space="0" w:color="FFFFFF"/>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Pr>
      <w:color w:val="000000"/>
    </w:rPr>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auto"/>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auto"/>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single" w:sz="24" w:space="0" w:color="8064A2"/>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auto"/>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single" w:sz="24" w:space="0" w:color="9BBB59"/>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auto"/>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single" w:sz="24" w:space="0" w:color="F7964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auto"/>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single" w:sz="24" w:space="0" w:color="4BACC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auto"/>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left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left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left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left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Pr>
      <w:color w:val="000000"/>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5</Pages>
  <Words>731</Words>
  <Characters>4168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HDC_BC</cp:lastModifiedBy>
  <cp:revision>37</cp:revision>
  <dcterms:created xsi:type="dcterms:W3CDTF">2023-12-18T08:00:00Z</dcterms:created>
  <dcterms:modified xsi:type="dcterms:W3CDTF">2024-03-14T03:13:00Z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60D2C0162D0F4E72B6A3BEA5F5DC084B_11</vt:lpwstr>
  </property>
</Properties>
</file>